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858" w:rsidRDefault="00E35858">
      <w:pPr>
        <w:autoSpaceDE w:val="0"/>
        <w:autoSpaceDN w:val="0"/>
        <w:spacing w:after="78" w:line="220" w:lineRule="exact"/>
      </w:pPr>
    </w:p>
    <w:p w:rsidR="00E35858" w:rsidRPr="00A80898" w:rsidRDefault="001F678D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A80898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E35858" w:rsidRPr="00A80898" w:rsidRDefault="001F678D">
      <w:pPr>
        <w:autoSpaceDE w:val="0"/>
        <w:autoSpaceDN w:val="0"/>
        <w:spacing w:before="670" w:after="0" w:line="230" w:lineRule="auto"/>
        <w:ind w:left="2256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Чеченской Республики</w:t>
      </w:r>
    </w:p>
    <w:p w:rsidR="00E35858" w:rsidRPr="00A80898" w:rsidRDefault="001F678D">
      <w:pPr>
        <w:autoSpaceDE w:val="0"/>
        <w:autoSpaceDN w:val="0"/>
        <w:spacing w:before="670" w:after="2096" w:line="230" w:lineRule="auto"/>
        <w:ind w:left="1728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МБОУ "СОШ № 2 с. </w:t>
      </w:r>
      <w:proofErr w:type="spellStart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Белгатой</w:t>
      </w:r>
      <w:proofErr w:type="spellEnd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 Шалинского муниципального района"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42"/>
        <w:gridCol w:w="3580"/>
        <w:gridCol w:w="3300"/>
      </w:tblGrid>
      <w:tr w:rsidR="00E35858">
        <w:trPr>
          <w:trHeight w:hRule="exact" w:val="270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44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580" w:type="dxa"/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44" w:after="0" w:line="230" w:lineRule="auto"/>
              <w:ind w:left="4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44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E35858">
        <w:trPr>
          <w:trHeight w:hRule="exact" w:val="200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Методическим объединением</w:t>
            </w:r>
          </w:p>
        </w:tc>
        <w:tc>
          <w:tcPr>
            <w:tcW w:w="3580" w:type="dxa"/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after="0" w:line="230" w:lineRule="auto"/>
              <w:ind w:left="4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Заместитель директора по УВР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</w:t>
            </w:r>
          </w:p>
        </w:tc>
      </w:tr>
      <w:tr w:rsidR="00E35858">
        <w:trPr>
          <w:trHeight w:hRule="exact" w:val="400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учителей</w:t>
            </w:r>
          </w:p>
        </w:tc>
        <w:tc>
          <w:tcPr>
            <w:tcW w:w="3580" w:type="dxa"/>
            <w:vMerge w:val="restart"/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20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______________Хасиева П. С.</w:t>
            </w:r>
          </w:p>
        </w:tc>
        <w:tc>
          <w:tcPr>
            <w:tcW w:w="3300" w:type="dxa"/>
            <w:vMerge w:val="restart"/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202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______________Муциев А.С.</w:t>
            </w:r>
          </w:p>
        </w:tc>
      </w:tr>
      <w:tr w:rsidR="00E35858">
        <w:trPr>
          <w:trHeight w:hRule="exact" w:val="118"/>
        </w:trPr>
        <w:tc>
          <w:tcPr>
            <w:tcW w:w="3042" w:type="dxa"/>
            <w:vMerge w:val="restart"/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</w:p>
        </w:tc>
        <w:tc>
          <w:tcPr>
            <w:tcW w:w="3431" w:type="dxa"/>
            <w:vMerge/>
          </w:tcPr>
          <w:p w:rsidR="00E35858" w:rsidRDefault="00E35858"/>
        </w:tc>
        <w:tc>
          <w:tcPr>
            <w:tcW w:w="3431" w:type="dxa"/>
            <w:vMerge/>
          </w:tcPr>
          <w:p w:rsidR="00E35858" w:rsidRDefault="00E35858"/>
        </w:tc>
      </w:tr>
      <w:tr w:rsidR="00E35858">
        <w:trPr>
          <w:trHeight w:hRule="exact" w:val="302"/>
        </w:trPr>
        <w:tc>
          <w:tcPr>
            <w:tcW w:w="3431" w:type="dxa"/>
            <w:vMerge/>
          </w:tcPr>
          <w:p w:rsidR="00E35858" w:rsidRDefault="00E35858"/>
        </w:tc>
        <w:tc>
          <w:tcPr>
            <w:tcW w:w="3580" w:type="dxa"/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6" w:after="0" w:line="230" w:lineRule="auto"/>
              <w:ind w:left="4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6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 №</w:t>
            </w:r>
          </w:p>
        </w:tc>
      </w:tr>
      <w:tr w:rsidR="00E35858">
        <w:trPr>
          <w:trHeight w:hRule="exact" w:val="300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3580" w:type="dxa"/>
            <w:vMerge w:val="restart"/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198" w:after="0" w:line="230" w:lineRule="auto"/>
              <w:ind w:left="47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""    г.</w:t>
            </w:r>
          </w:p>
        </w:tc>
        <w:tc>
          <w:tcPr>
            <w:tcW w:w="3300" w:type="dxa"/>
            <w:vMerge w:val="restart"/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198" w:after="0" w:line="230" w:lineRule="auto"/>
              <w:ind w:left="4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""  г.</w:t>
            </w:r>
          </w:p>
        </w:tc>
      </w:tr>
      <w:tr w:rsidR="00E35858">
        <w:trPr>
          <w:trHeight w:hRule="exact" w:val="388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102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"" г.</w:t>
            </w:r>
          </w:p>
        </w:tc>
        <w:tc>
          <w:tcPr>
            <w:tcW w:w="3431" w:type="dxa"/>
            <w:vMerge/>
          </w:tcPr>
          <w:p w:rsidR="00E35858" w:rsidRDefault="00E35858"/>
        </w:tc>
        <w:tc>
          <w:tcPr>
            <w:tcW w:w="3431" w:type="dxa"/>
            <w:vMerge/>
          </w:tcPr>
          <w:p w:rsidR="00E35858" w:rsidRDefault="00E35858"/>
        </w:tc>
      </w:tr>
    </w:tbl>
    <w:p w:rsidR="00E35858" w:rsidRDefault="001F678D">
      <w:pPr>
        <w:autoSpaceDE w:val="0"/>
        <w:autoSpaceDN w:val="0"/>
        <w:spacing w:before="978" w:after="0" w:line="262" w:lineRule="auto"/>
        <w:ind w:left="3744" w:right="3600"/>
        <w:jc w:val="center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РАБОЧАЯ ПРОГРАММА </w:t>
      </w:r>
      <w:r>
        <w:br/>
      </w:r>
      <w:r>
        <w:rPr>
          <w:rFonts w:ascii="Times New Roman" w:eastAsia="Times New Roman" w:hAnsi="Times New Roman"/>
          <w:b/>
          <w:color w:val="000000"/>
          <w:sz w:val="24"/>
        </w:rPr>
        <w:t>(ID 3827019)</w:t>
      </w:r>
    </w:p>
    <w:p w:rsidR="00E35858" w:rsidRPr="00712474" w:rsidRDefault="001F678D" w:rsidP="00712474">
      <w:pPr>
        <w:autoSpaceDE w:val="0"/>
        <w:autoSpaceDN w:val="0"/>
        <w:spacing w:after="0" w:line="240" w:lineRule="auto"/>
        <w:ind w:left="4032" w:right="3744"/>
        <w:jc w:val="center"/>
        <w:rPr>
          <w:lang w:val="ru-RU"/>
        </w:rPr>
      </w:pPr>
      <w:r w:rsidRPr="00712474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  <w:r w:rsidRPr="00712474">
        <w:rPr>
          <w:lang w:val="ru-RU"/>
        </w:rPr>
        <w:br/>
      </w:r>
      <w:r w:rsidRPr="00712474">
        <w:rPr>
          <w:rFonts w:ascii="Times New Roman" w:eastAsia="Times New Roman" w:hAnsi="Times New Roman"/>
          <w:color w:val="000000"/>
          <w:sz w:val="24"/>
          <w:lang w:val="ru-RU"/>
        </w:rPr>
        <w:t>«Литературное чтение»</w:t>
      </w:r>
    </w:p>
    <w:p w:rsidR="00E35858" w:rsidRPr="00A80898" w:rsidRDefault="001F678D" w:rsidP="00712474">
      <w:pPr>
        <w:autoSpaceDE w:val="0"/>
        <w:autoSpaceDN w:val="0"/>
        <w:spacing w:after="0" w:line="240" w:lineRule="auto"/>
        <w:ind w:left="2880" w:right="2592"/>
        <w:jc w:val="center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для 2 класса начального общего образования </w:t>
      </w:r>
      <w:r w:rsidRPr="00A80898">
        <w:rPr>
          <w:lang w:val="ru-RU"/>
        </w:rPr>
        <w:br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:rsidR="00E35858" w:rsidRPr="00A80898" w:rsidRDefault="001F678D">
      <w:pPr>
        <w:autoSpaceDE w:val="0"/>
        <w:autoSpaceDN w:val="0"/>
        <w:spacing w:before="2112" w:after="0" w:line="262" w:lineRule="auto"/>
        <w:ind w:left="7382" w:hanging="1560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Составитель: </w:t>
      </w:r>
      <w:proofErr w:type="spellStart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Шуртуева</w:t>
      </w:r>
      <w:proofErr w:type="spellEnd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Халимат</w:t>
      </w:r>
      <w:proofErr w:type="spellEnd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Мусаевна</w:t>
      </w:r>
      <w:proofErr w:type="spellEnd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A80898">
        <w:rPr>
          <w:lang w:val="ru-RU"/>
        </w:rPr>
        <w:br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Учитель начальных классов</w:t>
      </w:r>
    </w:p>
    <w:p w:rsidR="00E35858" w:rsidRDefault="001F678D">
      <w:pPr>
        <w:autoSpaceDE w:val="0"/>
        <w:autoSpaceDN w:val="0"/>
        <w:spacing w:before="2830" w:after="0" w:line="230" w:lineRule="auto"/>
        <w:ind w:right="4176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с. </w:t>
      </w:r>
      <w:proofErr w:type="spellStart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Белгатой</w:t>
      </w:r>
      <w:proofErr w:type="spellEnd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 2022</w:t>
      </w:r>
    </w:p>
    <w:p w:rsidR="00712474" w:rsidRPr="00A80898" w:rsidRDefault="00712474">
      <w:pPr>
        <w:autoSpaceDE w:val="0"/>
        <w:autoSpaceDN w:val="0"/>
        <w:spacing w:before="2830" w:after="0" w:line="230" w:lineRule="auto"/>
        <w:ind w:right="4176"/>
        <w:jc w:val="right"/>
        <w:rPr>
          <w:lang w:val="ru-RU"/>
        </w:rPr>
      </w:pPr>
    </w:p>
    <w:p w:rsidR="00E35858" w:rsidRPr="00A80898" w:rsidRDefault="00E35858">
      <w:pPr>
        <w:autoSpaceDE w:val="0"/>
        <w:autoSpaceDN w:val="0"/>
        <w:spacing w:after="78" w:line="220" w:lineRule="exact"/>
        <w:rPr>
          <w:lang w:val="ru-RU"/>
        </w:rPr>
      </w:pPr>
    </w:p>
    <w:p w:rsidR="00E35858" w:rsidRPr="00A80898" w:rsidRDefault="001F678D">
      <w:pPr>
        <w:autoSpaceDE w:val="0"/>
        <w:autoSpaceDN w:val="0"/>
        <w:spacing w:after="0" w:line="230" w:lineRule="auto"/>
        <w:rPr>
          <w:lang w:val="ru-RU"/>
        </w:rPr>
      </w:pPr>
      <w:r w:rsidRPr="00A80898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E35858" w:rsidRPr="00A80898" w:rsidRDefault="001F678D">
      <w:pPr>
        <w:autoSpaceDE w:val="0"/>
        <w:autoSpaceDN w:val="0"/>
        <w:spacing w:before="346" w:after="0" w:line="281" w:lineRule="auto"/>
        <w:ind w:firstLine="180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учебного предмета «Литературное чтение» для обучающихся 2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</w:t>
      </w:r>
      <w:r w:rsidRPr="00A80898">
        <w:rPr>
          <w:lang w:val="ru-RU"/>
        </w:rPr>
        <w:br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приоритеты духовно-нравственного развития, воспитания и социализации обучающихся, </w:t>
      </w:r>
      <w:r w:rsidRPr="00A80898">
        <w:rPr>
          <w:lang w:val="ru-RU"/>
        </w:rPr>
        <w:br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сформулированные в Примерной программе воспитания.</w:t>
      </w:r>
    </w:p>
    <w:p w:rsidR="00E35858" w:rsidRPr="00A80898" w:rsidRDefault="001F678D">
      <w:pPr>
        <w:autoSpaceDE w:val="0"/>
        <w:autoSpaceDN w:val="0"/>
        <w:spacing w:before="262" w:after="0" w:line="230" w:lineRule="auto"/>
        <w:rPr>
          <w:lang w:val="ru-RU"/>
        </w:rPr>
      </w:pPr>
      <w:r w:rsidRPr="00A80898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«ЛИТЕРАТУРНОЕ ЧТЕНИЕ»</w:t>
      </w:r>
    </w:p>
    <w:p w:rsidR="00E35858" w:rsidRPr="00A80898" w:rsidRDefault="001F678D">
      <w:pPr>
        <w:autoSpaceDE w:val="0"/>
        <w:autoSpaceDN w:val="0"/>
        <w:spacing w:before="168" w:after="0" w:line="286" w:lineRule="auto"/>
        <w:ind w:right="144" w:firstLine="180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«Литературное чтение» — один из ведущих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 Курс «Литературное чтение» призван ввести ребёнка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E35858" w:rsidRPr="00A80898" w:rsidRDefault="001F678D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учебного предмета «Литературное чтение» раскрывает следующие направления литературного образования младшего школьника: речевая и читательская деятельности, круг чтения, творческая деятельность. </w:t>
      </w:r>
    </w:p>
    <w:p w:rsidR="00E35858" w:rsidRPr="00A80898" w:rsidRDefault="001F678D">
      <w:pPr>
        <w:autoSpaceDE w:val="0"/>
        <w:autoSpaceDN w:val="0"/>
        <w:spacing w:before="70" w:after="0" w:line="288" w:lineRule="auto"/>
        <w:ind w:firstLine="180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В основу отбора произведений положены </w:t>
      </w:r>
      <w:proofErr w:type="spellStart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общедидактические</w:t>
      </w:r>
      <w:proofErr w:type="spellEnd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принципы обучения: соответствие возрастным  возможностям и особенностям восприятия младшим школьником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</w:t>
      </w:r>
      <w:r w:rsidRPr="00A80898">
        <w:rPr>
          <w:lang w:val="ru-RU"/>
        </w:rPr>
        <w:br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представителей мировой детской литературы; влияние прослушанного (прочитанного) произведения на эмоционально-эстетическое развитие обучающегося, на совершенствование его творческих способностей. При отборе произведений для слушания и чтения учитывались преемственные связи с дошкольным опытом знакомства с произведениями фольклора, художественными произведениями детской литературы, а также перспективы изучения предмета «Литература» в основной школе. Важным принципом отбора содержания предмета «Литературное чтение» является представленность разных жанров, видов и стилей произведений, обеспечивающих формирование функциональной </w:t>
      </w:r>
      <w:proofErr w:type="gramStart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литературной  грамотности</w:t>
      </w:r>
      <w:proofErr w:type="gramEnd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  младшего  школьника, а также возможность достижения </w:t>
      </w:r>
      <w:proofErr w:type="spellStart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начальной школы. </w:t>
      </w:r>
    </w:p>
    <w:p w:rsidR="00E35858" w:rsidRPr="00A80898" w:rsidRDefault="001F678D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Планируемые результаты включают личностные, </w:t>
      </w:r>
      <w:proofErr w:type="spellStart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за период обучения, а также предметные достижения младшего школьника за каждый год обучения в начальной школе.</w:t>
      </w:r>
    </w:p>
    <w:p w:rsidR="00E35858" w:rsidRPr="00A80898" w:rsidRDefault="001F678D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E35858" w:rsidRPr="00A80898" w:rsidRDefault="001F678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На курс «Литературное чтение» во 2 классе отводится 1</w:t>
      </w:r>
      <w:r w:rsidR="008B0AA6">
        <w:rPr>
          <w:rFonts w:ascii="Times New Roman" w:eastAsia="Times New Roman" w:hAnsi="Times New Roman"/>
          <w:color w:val="000000"/>
          <w:sz w:val="24"/>
          <w:lang w:val="ru-RU"/>
        </w:rPr>
        <w:t>02</w:t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 ч. </w:t>
      </w:r>
    </w:p>
    <w:p w:rsidR="00E35858" w:rsidRPr="00A80898" w:rsidRDefault="001F678D">
      <w:pPr>
        <w:autoSpaceDE w:val="0"/>
        <w:autoSpaceDN w:val="0"/>
        <w:spacing w:before="262" w:after="0" w:line="230" w:lineRule="auto"/>
        <w:rPr>
          <w:lang w:val="ru-RU"/>
        </w:rPr>
      </w:pPr>
      <w:r w:rsidRPr="00A80898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«ЛИТЕРАТУРНОЕ ЧТЕНИЕ»</w:t>
      </w:r>
    </w:p>
    <w:p w:rsidR="00E35858" w:rsidRPr="00A80898" w:rsidRDefault="001F678D">
      <w:pPr>
        <w:autoSpaceDE w:val="0"/>
        <w:autoSpaceDN w:val="0"/>
        <w:spacing w:before="166" w:after="0" w:line="271" w:lineRule="auto"/>
        <w:ind w:right="720" w:firstLine="180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Приоритетная </w:t>
      </w:r>
      <w:r w:rsidRPr="00A8089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цель </w:t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</w:t>
      </w:r>
    </w:p>
    <w:p w:rsidR="00E35858" w:rsidRPr="00A80898" w:rsidRDefault="00E35858">
      <w:pPr>
        <w:rPr>
          <w:lang w:val="ru-RU"/>
        </w:rPr>
        <w:sectPr w:rsidR="00E35858" w:rsidRPr="00A80898">
          <w:pgSz w:w="11900" w:h="16840"/>
          <w:pgMar w:top="298" w:right="650" w:bottom="33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35858" w:rsidRPr="00A80898" w:rsidRDefault="00E35858">
      <w:pPr>
        <w:autoSpaceDE w:val="0"/>
        <w:autoSpaceDN w:val="0"/>
        <w:spacing w:after="66" w:line="220" w:lineRule="exact"/>
        <w:rPr>
          <w:lang w:val="ru-RU"/>
        </w:rPr>
      </w:pPr>
    </w:p>
    <w:p w:rsidR="00E35858" w:rsidRPr="00A80898" w:rsidRDefault="001F678D">
      <w:pPr>
        <w:autoSpaceDE w:val="0"/>
        <w:autoSpaceDN w:val="0"/>
        <w:spacing w:after="0" w:line="281" w:lineRule="auto"/>
        <w:ind w:right="288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</w:t>
      </w:r>
      <w:r w:rsidRPr="00A80898">
        <w:rPr>
          <w:lang w:val="ru-RU"/>
        </w:rPr>
        <w:br/>
      </w:r>
      <w:proofErr w:type="spellStart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предметных и универсальных действий в процессе изучения </w:t>
      </w:r>
      <w:proofErr w:type="spellStart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предмета«Литературное</w:t>
      </w:r>
      <w:proofErr w:type="spellEnd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 чтение» станут фундаментом обучения в основном звене школы, а также будут востребованы в жизни.</w:t>
      </w:r>
    </w:p>
    <w:p w:rsidR="00E35858" w:rsidRPr="00A80898" w:rsidRDefault="001F678D">
      <w:pPr>
        <w:tabs>
          <w:tab w:val="left" w:pos="180"/>
        </w:tabs>
        <w:autoSpaceDE w:val="0"/>
        <w:autoSpaceDN w:val="0"/>
        <w:spacing w:before="190" w:after="0" w:line="262" w:lineRule="auto"/>
        <w:ind w:right="432"/>
        <w:rPr>
          <w:lang w:val="ru-RU"/>
        </w:rPr>
      </w:pP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b/>
          <w:color w:val="000000"/>
          <w:sz w:val="24"/>
          <w:lang w:val="ru-RU"/>
        </w:rPr>
        <w:t>Достижение заявленной цели определяется особенностями курса литературного чтения и решением следующих задач:</w:t>
      </w:r>
    </w:p>
    <w:p w:rsidR="00E35858" w:rsidRPr="00A80898" w:rsidRDefault="001F678D">
      <w:pPr>
        <w:autoSpaceDE w:val="0"/>
        <w:autoSpaceDN w:val="0"/>
        <w:spacing w:before="178" w:after="0" w:line="262" w:lineRule="auto"/>
        <w:ind w:left="420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E35858" w:rsidRPr="00A80898" w:rsidRDefault="001F678D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достижение необходимого для продолжения образования уровня общего речевого развития;</w:t>
      </w:r>
    </w:p>
    <w:p w:rsidR="00E35858" w:rsidRPr="00A80898" w:rsidRDefault="001F678D">
      <w:pPr>
        <w:autoSpaceDE w:val="0"/>
        <w:autoSpaceDN w:val="0"/>
        <w:spacing w:before="192" w:after="0" w:line="262" w:lineRule="auto"/>
        <w:ind w:left="420" w:right="576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E35858" w:rsidRPr="00A80898" w:rsidRDefault="001F678D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E35858" w:rsidRPr="00A80898" w:rsidRDefault="001F678D">
      <w:pPr>
        <w:autoSpaceDE w:val="0"/>
        <w:autoSpaceDN w:val="0"/>
        <w:spacing w:before="190" w:after="0" w:line="286" w:lineRule="auto"/>
        <w:ind w:left="420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элементарными умениями анализа и интерпретации текста, осознанного </w:t>
      </w:r>
      <w:r w:rsidRPr="00A80898">
        <w:rPr>
          <w:lang w:val="ru-RU"/>
        </w:rPr>
        <w:br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использования при анализе текста изученных литературных понятий: прозаическая и </w:t>
      </w:r>
      <w:r w:rsidRPr="00A80898">
        <w:rPr>
          <w:lang w:val="ru-RU"/>
        </w:rPr>
        <w:br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</w:t>
      </w:r>
      <w:r w:rsidRPr="00A80898">
        <w:rPr>
          <w:lang w:val="ru-RU"/>
        </w:rPr>
        <w:br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выразительности (сравнение, эпитет, олицетворение);</w:t>
      </w:r>
    </w:p>
    <w:p w:rsidR="00E35858" w:rsidRPr="00A80898" w:rsidRDefault="001F678D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:rsidR="00E35858" w:rsidRPr="00A80898" w:rsidRDefault="00E35858">
      <w:pPr>
        <w:rPr>
          <w:lang w:val="ru-RU"/>
        </w:rPr>
        <w:sectPr w:rsidR="00E35858" w:rsidRPr="00A80898">
          <w:pgSz w:w="11900" w:h="16840"/>
          <w:pgMar w:top="286" w:right="794" w:bottom="1440" w:left="666" w:header="720" w:footer="720" w:gutter="0"/>
          <w:cols w:space="720" w:equalWidth="0">
            <w:col w:w="10440" w:space="0"/>
          </w:cols>
          <w:docGrid w:linePitch="360"/>
        </w:sectPr>
      </w:pPr>
    </w:p>
    <w:p w:rsidR="00E35858" w:rsidRPr="00A80898" w:rsidRDefault="00E35858">
      <w:pPr>
        <w:autoSpaceDE w:val="0"/>
        <w:autoSpaceDN w:val="0"/>
        <w:spacing w:after="78" w:line="220" w:lineRule="exact"/>
        <w:rPr>
          <w:lang w:val="ru-RU"/>
        </w:rPr>
      </w:pPr>
    </w:p>
    <w:p w:rsidR="00E35858" w:rsidRPr="00A80898" w:rsidRDefault="001F678D">
      <w:pPr>
        <w:autoSpaceDE w:val="0"/>
        <w:autoSpaceDN w:val="0"/>
        <w:spacing w:after="0" w:line="230" w:lineRule="auto"/>
        <w:rPr>
          <w:lang w:val="ru-RU"/>
        </w:rPr>
      </w:pPr>
      <w:r w:rsidRPr="00A8089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E35858" w:rsidRPr="00A80898" w:rsidRDefault="001F678D">
      <w:pPr>
        <w:tabs>
          <w:tab w:val="left" w:pos="180"/>
        </w:tabs>
        <w:autoSpaceDE w:val="0"/>
        <w:autoSpaceDN w:val="0"/>
        <w:spacing w:before="346" w:after="0" w:line="262" w:lineRule="auto"/>
        <w:ind w:left="60"/>
        <w:rPr>
          <w:lang w:val="ru-RU"/>
        </w:rPr>
      </w:pP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i/>
          <w:color w:val="000000"/>
          <w:sz w:val="24"/>
          <w:lang w:val="ru-RU"/>
        </w:rPr>
        <w:t>О нашей Родине.</w:t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 Круг чтения: произведения о Родине (на </w:t>
      </w:r>
      <w:proofErr w:type="gramStart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примере  не</w:t>
      </w:r>
      <w:proofErr w:type="gramEnd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   менее   трёх   стихотворений И. С. Никитина, Ф. П. Савинова, А. А. Прокофьева, Н. М. Рубцова, С. А. Есенина и др.).</w:t>
      </w:r>
    </w:p>
    <w:p w:rsidR="00E35858" w:rsidRPr="00A80898" w:rsidRDefault="001F678D">
      <w:pPr>
        <w:autoSpaceDE w:val="0"/>
        <w:autoSpaceDN w:val="0"/>
        <w:spacing w:before="70" w:after="0" w:line="281" w:lineRule="auto"/>
        <w:ind w:right="288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и др.).</w:t>
      </w:r>
    </w:p>
    <w:p w:rsidR="00E35858" w:rsidRPr="00A80898" w:rsidRDefault="001F678D">
      <w:pPr>
        <w:autoSpaceDE w:val="0"/>
        <w:autoSpaceDN w:val="0"/>
        <w:spacing w:before="192" w:after="0" w:line="283" w:lineRule="auto"/>
        <w:ind w:right="288" w:firstLine="180"/>
        <w:rPr>
          <w:lang w:val="ru-RU"/>
        </w:rPr>
      </w:pPr>
      <w:r w:rsidRPr="00A80898">
        <w:rPr>
          <w:rFonts w:ascii="Times New Roman" w:eastAsia="Times New Roman" w:hAnsi="Times New Roman"/>
          <w:i/>
          <w:color w:val="000000"/>
          <w:sz w:val="24"/>
          <w:lang w:val="ru-RU"/>
        </w:rPr>
        <w:t>Фольклор (устное народное творчество).</w:t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 Произведения малых жанров фольклора (</w:t>
      </w:r>
      <w:proofErr w:type="spellStart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потешки</w:t>
      </w:r>
      <w:proofErr w:type="spellEnd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, считалки, пословицы, скороговорки, небылицы, загадки по выбору). Шуточные фольклорные произведения — скороговорки, небылицы. Особенности скороговорок, их роль в речи. Игра со словом, «перевёртыш событий» как основа построения небылиц. Ритм и счёт —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— выражение народной мудрости, нравственная идея фольклорных сказок. Особенности сказок разного вида (о животных, бытовые, волшебные).</w:t>
      </w:r>
    </w:p>
    <w:p w:rsidR="00E35858" w:rsidRPr="00A80898" w:rsidRDefault="001F678D">
      <w:pPr>
        <w:autoSpaceDE w:val="0"/>
        <w:autoSpaceDN w:val="0"/>
        <w:spacing w:before="70" w:after="0"/>
        <w:ind w:right="576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E35858" w:rsidRPr="00A80898" w:rsidRDefault="001F678D">
      <w:pPr>
        <w:autoSpaceDE w:val="0"/>
        <w:autoSpaceDN w:val="0"/>
        <w:spacing w:before="190" w:after="0" w:line="286" w:lineRule="auto"/>
        <w:ind w:firstLine="180"/>
        <w:rPr>
          <w:lang w:val="ru-RU"/>
        </w:rPr>
      </w:pPr>
      <w:r w:rsidRPr="00A80898">
        <w:rPr>
          <w:rFonts w:ascii="Times New Roman" w:eastAsia="Times New Roman" w:hAnsi="Times New Roman"/>
          <w:i/>
          <w:color w:val="000000"/>
          <w:sz w:val="24"/>
          <w:lang w:val="ru-RU"/>
        </w:rPr>
        <w:t>Звуки и краски родной природы в разные времена года.</w:t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 Тема природы в разные времена года (осень, зима, весна, лето) в произведениях литературы (по выбору, не менее пяти авторов).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и др.) и музыкальных произведениях </w:t>
      </w:r>
      <w:proofErr w:type="gramStart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   (</w:t>
      </w:r>
      <w:proofErr w:type="gramEnd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например,    произведения    П. И. Чайковского, А. Вивальди и др.). </w:t>
      </w:r>
    </w:p>
    <w:p w:rsidR="00E35858" w:rsidRPr="00A80898" w:rsidRDefault="001F678D">
      <w:pPr>
        <w:autoSpaceDE w:val="0"/>
        <w:autoSpaceDN w:val="0"/>
        <w:spacing w:before="190" w:after="0" w:line="262" w:lineRule="auto"/>
        <w:jc w:val="center"/>
        <w:rPr>
          <w:lang w:val="ru-RU"/>
        </w:rPr>
      </w:pPr>
      <w:r w:rsidRPr="00A80898">
        <w:rPr>
          <w:rFonts w:ascii="Times New Roman" w:eastAsia="Times New Roman" w:hAnsi="Times New Roman"/>
          <w:i/>
          <w:color w:val="000000"/>
          <w:sz w:val="24"/>
          <w:lang w:val="ru-RU"/>
        </w:rPr>
        <w:t>О детях и дружбе</w:t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. Круг чтения: тема дружбы в художественном произведении (расширение круга чтения: не менее четырёх </w:t>
      </w:r>
      <w:proofErr w:type="gramStart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произведений  С.</w:t>
      </w:r>
      <w:proofErr w:type="gramEnd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 А. </w:t>
      </w:r>
      <w:proofErr w:type="spellStart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Баруздина</w:t>
      </w:r>
      <w:proofErr w:type="spellEnd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,  Н. Н. Носова,  В. А. Осеевой, А. Гайдара, В.</w:t>
      </w:r>
    </w:p>
    <w:p w:rsidR="00E35858" w:rsidRPr="00A80898" w:rsidRDefault="001F678D">
      <w:pPr>
        <w:autoSpaceDE w:val="0"/>
        <w:autoSpaceDN w:val="0"/>
        <w:spacing w:before="72" w:after="0"/>
        <w:ind w:right="288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П. Катаева, И. П. </w:t>
      </w:r>
      <w:proofErr w:type="spellStart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Токмаковой</w:t>
      </w:r>
      <w:proofErr w:type="spellEnd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, В. Ю. Драгунского, В. В. Лунина и др.).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E35858" w:rsidRPr="00A80898" w:rsidRDefault="001F678D">
      <w:pPr>
        <w:autoSpaceDE w:val="0"/>
        <w:autoSpaceDN w:val="0"/>
        <w:spacing w:before="190" w:after="0" w:line="281" w:lineRule="auto"/>
        <w:ind w:right="144" w:firstLine="180"/>
        <w:rPr>
          <w:lang w:val="ru-RU"/>
        </w:rPr>
      </w:pPr>
      <w:r w:rsidRPr="00A80898">
        <w:rPr>
          <w:rFonts w:ascii="Times New Roman" w:eastAsia="Times New Roman" w:hAnsi="Times New Roman"/>
          <w:i/>
          <w:color w:val="000000"/>
          <w:sz w:val="24"/>
          <w:lang w:val="ru-RU"/>
        </w:rPr>
        <w:t>Мир сказок.</w:t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 Фольклорная (народная) и литературная (авторская) сказка: «бродячие» сюжеты (произведения по выбору, не менее четырёх). Фольклорная основа авторских сказок: сравнение сюжетов, героев, особенностей языка (например, народная сказка «Золотая </w:t>
      </w:r>
      <w:proofErr w:type="gramStart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рыбка»  и</w:t>
      </w:r>
      <w:proofErr w:type="gramEnd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  «Сказка  о рыбаке  и  рыбке» А. С. Пушкина, народная сказка «Морозко» и сказка «Мороз Иванович» В. Ф. Одоевского). Тема дружбы в произведениях зарубежных авторов.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E35858" w:rsidRPr="00A80898" w:rsidRDefault="001F678D">
      <w:pPr>
        <w:autoSpaceDE w:val="0"/>
        <w:autoSpaceDN w:val="0"/>
        <w:spacing w:before="190" w:after="0"/>
        <w:ind w:firstLine="180"/>
        <w:rPr>
          <w:lang w:val="ru-RU"/>
        </w:rPr>
      </w:pPr>
      <w:r w:rsidRPr="00A80898">
        <w:rPr>
          <w:rFonts w:ascii="Times New Roman" w:eastAsia="Times New Roman" w:hAnsi="Times New Roman"/>
          <w:i/>
          <w:color w:val="000000"/>
          <w:sz w:val="24"/>
          <w:lang w:val="ru-RU"/>
        </w:rPr>
        <w:t>О братьях наших меньших</w:t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. Жанровое многообразие произведений о животных (песни, загадки, сказки, басни, рассказы, стихотворения; произведения по выбору, не менее пяти авторов). Дружба людей и животных — тема литературы (произведения Д. Н. Мамина-Сибиряка, Е. И. </w:t>
      </w:r>
      <w:proofErr w:type="spellStart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Чарушина</w:t>
      </w:r>
      <w:proofErr w:type="spellEnd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, В. В. Бианки, Г. А. </w:t>
      </w:r>
      <w:proofErr w:type="spellStart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Скребицкого</w:t>
      </w:r>
      <w:proofErr w:type="spellEnd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, В. В. </w:t>
      </w:r>
      <w:proofErr w:type="spellStart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Чаплиной</w:t>
      </w:r>
      <w:proofErr w:type="spellEnd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, С. В. Михалкова, Б. С. Житкова, С. В. Образцова, М. М.</w:t>
      </w:r>
    </w:p>
    <w:p w:rsidR="00E35858" w:rsidRPr="00A80898" w:rsidRDefault="001F678D">
      <w:pPr>
        <w:autoSpaceDE w:val="0"/>
        <w:autoSpaceDN w:val="0"/>
        <w:spacing w:before="70" w:after="0" w:line="230" w:lineRule="auto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Пришвина и др.).  Отражение образов животных в фольклоре (русские народные песни, загадки,</w:t>
      </w:r>
    </w:p>
    <w:p w:rsidR="00E35858" w:rsidRPr="00A80898" w:rsidRDefault="00E35858">
      <w:pPr>
        <w:rPr>
          <w:lang w:val="ru-RU"/>
        </w:rPr>
        <w:sectPr w:rsidR="00E35858" w:rsidRPr="00A80898">
          <w:pgSz w:w="11900" w:h="16840"/>
          <w:pgMar w:top="298" w:right="650" w:bottom="32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35858" w:rsidRPr="00A80898" w:rsidRDefault="00E35858">
      <w:pPr>
        <w:autoSpaceDE w:val="0"/>
        <w:autoSpaceDN w:val="0"/>
        <w:spacing w:after="66" w:line="220" w:lineRule="exact"/>
        <w:rPr>
          <w:lang w:val="ru-RU"/>
        </w:rPr>
      </w:pPr>
    </w:p>
    <w:p w:rsidR="00E35858" w:rsidRPr="00A80898" w:rsidRDefault="001F678D">
      <w:pPr>
        <w:autoSpaceDE w:val="0"/>
        <w:autoSpaceDN w:val="0"/>
        <w:spacing w:after="0" w:line="271" w:lineRule="auto"/>
        <w:ind w:right="288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сказки). Герои стихотворных и прозаических произведений о животных. Описание животных в художественном и научно-познавательном тексте. Приёмы раскрытия автором отношений людей и животных. Нравственно-этические понятия: отношение человека к животным (любовь и забота).</w:t>
      </w:r>
    </w:p>
    <w:p w:rsidR="00E35858" w:rsidRPr="00A80898" w:rsidRDefault="001F678D">
      <w:pPr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Особенности басни как жанра литературы, прозаические и стихотворные   басни</w:t>
      </w:r>
      <w:proofErr w:type="gramStart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   (</w:t>
      </w:r>
      <w:proofErr w:type="gramEnd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на   примере произведений   И. А. Крылова, Л. Н. Толстого). Мораль басни как нравственный урок (поучение).</w:t>
      </w:r>
    </w:p>
    <w:p w:rsidR="00E35858" w:rsidRPr="00A80898" w:rsidRDefault="001F678D">
      <w:pPr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Знакомство с художниками-иллюстраторами, анималистами (без использования термина): Е. И. </w:t>
      </w:r>
      <w:proofErr w:type="spellStart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Чарушин</w:t>
      </w:r>
      <w:proofErr w:type="spellEnd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, В. В. Бианки.</w:t>
      </w:r>
    </w:p>
    <w:p w:rsidR="00E35858" w:rsidRPr="00A80898" w:rsidRDefault="001F678D">
      <w:pPr>
        <w:autoSpaceDE w:val="0"/>
        <w:autoSpaceDN w:val="0"/>
        <w:spacing w:before="190" w:after="0" w:line="281" w:lineRule="auto"/>
        <w:ind w:firstLine="180"/>
        <w:rPr>
          <w:lang w:val="ru-RU"/>
        </w:rPr>
      </w:pPr>
      <w:r w:rsidRPr="00A80898">
        <w:rPr>
          <w:rFonts w:ascii="Times New Roman" w:eastAsia="Times New Roman" w:hAnsi="Times New Roman"/>
          <w:i/>
          <w:color w:val="000000"/>
          <w:sz w:val="24"/>
          <w:lang w:val="ru-RU"/>
        </w:rPr>
        <w:t>О наших близких, о семье</w:t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. Тема семьи, детства, взаимоотношений взрослых и детей в творчестве писателей и фольклорных произведениях (по выбору).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E35858" w:rsidRPr="00A80898" w:rsidRDefault="001F678D">
      <w:pPr>
        <w:autoSpaceDE w:val="0"/>
        <w:autoSpaceDN w:val="0"/>
        <w:spacing w:before="190" w:after="0" w:line="281" w:lineRule="auto"/>
        <w:ind w:firstLine="180"/>
        <w:rPr>
          <w:lang w:val="ru-RU"/>
        </w:rPr>
      </w:pPr>
      <w:r w:rsidRPr="00A80898">
        <w:rPr>
          <w:rFonts w:ascii="Times New Roman" w:eastAsia="Times New Roman" w:hAnsi="Times New Roman"/>
          <w:i/>
          <w:color w:val="000000"/>
          <w:sz w:val="24"/>
          <w:lang w:val="ru-RU"/>
        </w:rPr>
        <w:t>Зарубежная литература</w:t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. Круг чтения: литературная (авторская) сказка (не менее двух </w:t>
      </w:r>
      <w:r w:rsidRPr="00A80898">
        <w:rPr>
          <w:lang w:val="ru-RU"/>
        </w:rPr>
        <w:br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произведений): зарубежные писатели-сказочники (Ш. Перро, братья Гримм, Х.-К. Андерсен, Дж. </w:t>
      </w:r>
      <w:proofErr w:type="spellStart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Родари</w:t>
      </w:r>
      <w:proofErr w:type="spellEnd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др.). Характеристика авторской сказки: герои, особенности построения и языка. Сходство тем и сюжетов сказок разных народов. Тема дружбы в произведениях зарубежных авторов.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E35858" w:rsidRPr="00A80898" w:rsidRDefault="001F678D">
      <w:pPr>
        <w:autoSpaceDE w:val="0"/>
        <w:autoSpaceDN w:val="0"/>
        <w:spacing w:before="190" w:after="0"/>
        <w:ind w:firstLine="180"/>
        <w:rPr>
          <w:lang w:val="ru-RU"/>
        </w:rPr>
      </w:pPr>
      <w:r w:rsidRPr="00A80898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Библиографическая </w:t>
      </w:r>
      <w:proofErr w:type="gramStart"/>
      <w:r w:rsidRPr="00A80898">
        <w:rPr>
          <w:rFonts w:ascii="Times New Roman" w:eastAsia="Times New Roman" w:hAnsi="Times New Roman"/>
          <w:i/>
          <w:color w:val="000000"/>
          <w:sz w:val="24"/>
          <w:lang w:val="ru-RU"/>
        </w:rPr>
        <w:t>культура(</w:t>
      </w:r>
      <w:proofErr w:type="gramEnd"/>
      <w:r w:rsidRPr="00A80898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 с  детской  книгой и справочной литературой)</w:t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. Книга как источник необходимых знаний. Элементы книги: содержание или оглавление, аннотация, </w:t>
      </w:r>
      <w:r w:rsidRPr="00A80898">
        <w:rPr>
          <w:lang w:val="ru-RU"/>
        </w:rPr>
        <w:br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E35858" w:rsidRPr="00A80898" w:rsidRDefault="00E35858">
      <w:pPr>
        <w:rPr>
          <w:lang w:val="ru-RU"/>
        </w:rPr>
        <w:sectPr w:rsidR="00E35858" w:rsidRPr="00A80898">
          <w:pgSz w:w="11900" w:h="16840"/>
          <w:pgMar w:top="286" w:right="720" w:bottom="1440" w:left="666" w:header="720" w:footer="720" w:gutter="0"/>
          <w:cols w:space="720" w:equalWidth="0">
            <w:col w:w="10514" w:space="0"/>
          </w:cols>
          <w:docGrid w:linePitch="360"/>
        </w:sectPr>
      </w:pPr>
    </w:p>
    <w:p w:rsidR="00E35858" w:rsidRPr="00A80898" w:rsidRDefault="00E35858">
      <w:pPr>
        <w:autoSpaceDE w:val="0"/>
        <w:autoSpaceDN w:val="0"/>
        <w:spacing w:after="78" w:line="220" w:lineRule="exact"/>
        <w:rPr>
          <w:lang w:val="ru-RU"/>
        </w:rPr>
      </w:pPr>
    </w:p>
    <w:p w:rsidR="00E35858" w:rsidRPr="00A80898" w:rsidRDefault="001F678D">
      <w:pPr>
        <w:autoSpaceDE w:val="0"/>
        <w:autoSpaceDN w:val="0"/>
        <w:spacing w:after="0" w:line="230" w:lineRule="auto"/>
        <w:rPr>
          <w:lang w:val="ru-RU"/>
        </w:rPr>
      </w:pPr>
      <w:r w:rsidRPr="00A80898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E35858" w:rsidRPr="00A80898" w:rsidRDefault="001F678D">
      <w:pPr>
        <w:tabs>
          <w:tab w:val="left" w:pos="180"/>
        </w:tabs>
        <w:autoSpaceDE w:val="0"/>
        <w:autoSpaceDN w:val="0"/>
        <w:spacing w:before="346" w:after="0" w:line="262" w:lineRule="auto"/>
        <w:rPr>
          <w:lang w:val="ru-RU"/>
        </w:rPr>
      </w:pP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литературного чтения во 2 классе направлено на достижение обучающимися личностных, </w:t>
      </w:r>
      <w:proofErr w:type="spellStart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освоения учебного предмета.</w:t>
      </w:r>
    </w:p>
    <w:p w:rsidR="00E35858" w:rsidRPr="00A80898" w:rsidRDefault="001F678D">
      <w:pPr>
        <w:autoSpaceDE w:val="0"/>
        <w:autoSpaceDN w:val="0"/>
        <w:spacing w:before="262" w:after="0" w:line="230" w:lineRule="auto"/>
        <w:rPr>
          <w:lang w:val="ru-RU"/>
        </w:rPr>
      </w:pPr>
      <w:r w:rsidRPr="00A80898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E35858" w:rsidRPr="00A80898" w:rsidRDefault="001F678D">
      <w:pPr>
        <w:autoSpaceDE w:val="0"/>
        <w:autoSpaceDN w:val="0"/>
        <w:spacing w:before="166" w:after="0" w:line="286" w:lineRule="auto"/>
        <w:ind w:firstLine="180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</w:t>
      </w:r>
      <w:proofErr w:type="spellStart"/>
      <w:proofErr w:type="gramStart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чтение»отражают</w:t>
      </w:r>
      <w:proofErr w:type="spellEnd"/>
      <w:proofErr w:type="gramEnd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E35858" w:rsidRPr="00A80898" w:rsidRDefault="001F678D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A80898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Гражданско-патриотическое воспитание:</w:t>
      </w:r>
    </w:p>
    <w:p w:rsidR="00E35858" w:rsidRPr="00A80898" w:rsidRDefault="001F678D">
      <w:pPr>
        <w:autoSpaceDE w:val="0"/>
        <w:autoSpaceDN w:val="0"/>
        <w:spacing w:before="178" w:after="0" w:line="271" w:lineRule="auto"/>
        <w:ind w:left="420" w:right="432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E35858" w:rsidRPr="00A80898" w:rsidRDefault="001F678D">
      <w:pPr>
        <w:autoSpaceDE w:val="0"/>
        <w:autoSpaceDN w:val="0"/>
        <w:spacing w:before="190" w:after="0"/>
        <w:ind w:left="420" w:right="144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E35858" w:rsidRPr="00A80898" w:rsidRDefault="001F678D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E35858" w:rsidRPr="00A80898" w:rsidRDefault="001F678D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A80898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Духовно-нравственное воспитание:</w:t>
      </w:r>
    </w:p>
    <w:p w:rsidR="00E35858" w:rsidRPr="00A80898" w:rsidRDefault="001F678D">
      <w:pPr>
        <w:autoSpaceDE w:val="0"/>
        <w:autoSpaceDN w:val="0"/>
        <w:spacing w:before="178" w:after="0"/>
        <w:ind w:left="420" w:right="720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E35858" w:rsidRPr="00A80898" w:rsidRDefault="001F678D">
      <w:pPr>
        <w:autoSpaceDE w:val="0"/>
        <w:autoSpaceDN w:val="0"/>
        <w:spacing w:before="240" w:after="0" w:line="262" w:lineRule="auto"/>
        <w:ind w:left="420" w:right="432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E35858" w:rsidRPr="00A80898" w:rsidRDefault="001F678D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E35858" w:rsidRPr="00A80898" w:rsidRDefault="001F678D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неприятие любых форм поведения, направленных на причинение физического и морального вреда другим людям </w:t>
      </w:r>
    </w:p>
    <w:p w:rsidR="00E35858" w:rsidRPr="00A80898" w:rsidRDefault="001F678D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A80898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Эстетическое воспитание:</w:t>
      </w:r>
    </w:p>
    <w:p w:rsidR="00E35858" w:rsidRPr="00A80898" w:rsidRDefault="001F678D">
      <w:pPr>
        <w:autoSpaceDE w:val="0"/>
        <w:autoSpaceDN w:val="0"/>
        <w:spacing w:before="178" w:after="0"/>
        <w:ind w:left="420" w:right="288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E35858" w:rsidRPr="00A80898" w:rsidRDefault="001F678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—  </w:t>
      </w:r>
      <w:proofErr w:type="gramStart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приобретение  эстетического</w:t>
      </w:r>
      <w:proofErr w:type="gramEnd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  опыта  слушания,  чтения и эмоционально-эстетической оценки</w:t>
      </w:r>
    </w:p>
    <w:p w:rsidR="00E35858" w:rsidRPr="00A80898" w:rsidRDefault="00E35858">
      <w:pPr>
        <w:rPr>
          <w:lang w:val="ru-RU"/>
        </w:rPr>
        <w:sectPr w:rsidR="00E35858" w:rsidRPr="00A80898">
          <w:pgSz w:w="11900" w:h="16840"/>
          <w:pgMar w:top="298" w:right="650" w:bottom="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35858" w:rsidRPr="00A80898" w:rsidRDefault="00E35858">
      <w:pPr>
        <w:autoSpaceDE w:val="0"/>
        <w:autoSpaceDN w:val="0"/>
        <w:spacing w:after="66" w:line="220" w:lineRule="exact"/>
        <w:rPr>
          <w:lang w:val="ru-RU"/>
        </w:rPr>
      </w:pPr>
    </w:p>
    <w:p w:rsidR="00E35858" w:rsidRPr="00A80898" w:rsidRDefault="001F678D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произведений фольклора и художественной литературы;</w:t>
      </w:r>
    </w:p>
    <w:p w:rsidR="00E35858" w:rsidRPr="00A80898" w:rsidRDefault="001F678D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понимание образного языка художественных произведений, выразительных средств, создающих художественный образ.</w:t>
      </w:r>
    </w:p>
    <w:p w:rsidR="00E35858" w:rsidRPr="00A80898" w:rsidRDefault="001F678D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A80898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Физическое воспитание, формирование культуры здоровья эмоционального благополучия:</w:t>
      </w:r>
    </w:p>
    <w:p w:rsidR="00E35858" w:rsidRPr="00A80898" w:rsidRDefault="00667A35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 соблюдение правил здорового</w:t>
      </w:r>
      <w:r w:rsidR="001F678D"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="001F678D" w:rsidRPr="00A80898">
        <w:rPr>
          <w:rFonts w:ascii="Times New Roman" w:eastAsia="Times New Roman" w:hAnsi="Times New Roman"/>
          <w:color w:val="000000"/>
          <w:sz w:val="24"/>
          <w:lang w:val="ru-RU"/>
        </w:rPr>
        <w:t>и  безопасного</w:t>
      </w:r>
      <w:proofErr w:type="gramEnd"/>
      <w:r w:rsidR="001F678D"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  (для  себя и других людей) образа жизни в окружающей среде (в том числе информационной);</w:t>
      </w:r>
    </w:p>
    <w:p w:rsidR="00E35858" w:rsidRPr="00A80898" w:rsidRDefault="001F678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бережное отношение к физическому и психическому здоровью.</w:t>
      </w:r>
    </w:p>
    <w:p w:rsidR="00E35858" w:rsidRPr="00A80898" w:rsidRDefault="001F678D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A80898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Трудовое воспитание:</w:t>
      </w:r>
    </w:p>
    <w:p w:rsidR="00E35858" w:rsidRPr="00A80898" w:rsidRDefault="001F678D">
      <w:pPr>
        <w:autoSpaceDE w:val="0"/>
        <w:autoSpaceDN w:val="0"/>
        <w:spacing w:before="180" w:after="0" w:line="271" w:lineRule="auto"/>
        <w:ind w:left="420" w:right="720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E35858" w:rsidRPr="00A80898" w:rsidRDefault="001F678D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A80898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Экологическое воспитание:</w:t>
      </w:r>
    </w:p>
    <w:p w:rsidR="00E35858" w:rsidRPr="00A80898" w:rsidRDefault="001F678D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E35858" w:rsidRPr="00A80898" w:rsidRDefault="001F678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неприятие действий, приносящих ей вред.</w:t>
      </w:r>
    </w:p>
    <w:p w:rsidR="00E35858" w:rsidRPr="00A80898" w:rsidRDefault="001F678D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A80898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</w:p>
    <w:p w:rsidR="00E35858" w:rsidRPr="00A80898" w:rsidRDefault="001F678D">
      <w:pPr>
        <w:autoSpaceDE w:val="0"/>
        <w:autoSpaceDN w:val="0"/>
        <w:spacing w:before="178" w:after="0" w:line="271" w:lineRule="auto"/>
        <w:ind w:left="420" w:right="432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E35858" w:rsidRPr="00A80898" w:rsidRDefault="001F678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овладение смысловым чтением для решения различного уровня учебных и жизненных задач;</w:t>
      </w:r>
    </w:p>
    <w:p w:rsidR="00E35858" w:rsidRPr="00A80898" w:rsidRDefault="001F678D">
      <w:pPr>
        <w:autoSpaceDE w:val="0"/>
        <w:autoSpaceDN w:val="0"/>
        <w:spacing w:before="190" w:after="0"/>
        <w:ind w:left="420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E35858" w:rsidRPr="00A80898" w:rsidRDefault="001F678D">
      <w:pPr>
        <w:autoSpaceDE w:val="0"/>
        <w:autoSpaceDN w:val="0"/>
        <w:spacing w:before="322" w:after="0" w:line="230" w:lineRule="auto"/>
        <w:rPr>
          <w:lang w:val="ru-RU"/>
        </w:rPr>
      </w:pPr>
      <w:r w:rsidRPr="00A80898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E35858" w:rsidRPr="00A80898" w:rsidRDefault="001F678D">
      <w:pPr>
        <w:tabs>
          <w:tab w:val="left" w:pos="180"/>
        </w:tabs>
        <w:autoSpaceDE w:val="0"/>
        <w:autoSpaceDN w:val="0"/>
        <w:spacing w:before="166" w:after="0" w:line="262" w:lineRule="auto"/>
        <w:ind w:right="144"/>
        <w:rPr>
          <w:lang w:val="ru-RU"/>
        </w:rPr>
      </w:pP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E35858" w:rsidRPr="00A80898" w:rsidRDefault="001F678D">
      <w:pPr>
        <w:autoSpaceDE w:val="0"/>
        <w:autoSpaceDN w:val="0"/>
        <w:spacing w:before="192" w:after="0" w:line="230" w:lineRule="auto"/>
        <w:ind w:left="180"/>
        <w:rPr>
          <w:lang w:val="ru-RU"/>
        </w:rPr>
      </w:pPr>
      <w:r w:rsidRPr="00A80898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логические действия:</w:t>
      </w:r>
    </w:p>
    <w:p w:rsidR="00E35858" w:rsidRPr="00A80898" w:rsidRDefault="001F678D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E35858" w:rsidRPr="00A80898" w:rsidRDefault="001F678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объединять произведения по жанру, авторской принадлежности;</w:t>
      </w:r>
    </w:p>
    <w:p w:rsidR="00E35858" w:rsidRPr="00A80898" w:rsidRDefault="001F678D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определять существенный признак для классификации, классифицировать произведения по темам, жанрам и видам;</w:t>
      </w:r>
    </w:p>
    <w:p w:rsidR="00E35858" w:rsidRPr="00A80898" w:rsidRDefault="001F678D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</w:t>
      </w:r>
      <w:r w:rsidRPr="00A80898">
        <w:rPr>
          <w:lang w:val="ru-RU"/>
        </w:rPr>
        <w:br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предложенному алгоритму;</w:t>
      </w:r>
    </w:p>
    <w:p w:rsidR="00E35858" w:rsidRPr="00A80898" w:rsidRDefault="001F678D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:rsidR="00E35858" w:rsidRPr="00A80898" w:rsidRDefault="001F678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причинно-следственные связи в сюжете фольклорного и художественного</w:t>
      </w:r>
    </w:p>
    <w:p w:rsidR="00E35858" w:rsidRPr="00A80898" w:rsidRDefault="00E35858">
      <w:pPr>
        <w:rPr>
          <w:lang w:val="ru-RU"/>
        </w:rPr>
        <w:sectPr w:rsidR="00E35858" w:rsidRPr="00A80898">
          <w:pgSz w:w="11900" w:h="16840"/>
          <w:pgMar w:top="286" w:right="720" w:bottom="296" w:left="666" w:header="720" w:footer="720" w:gutter="0"/>
          <w:cols w:space="720" w:equalWidth="0">
            <w:col w:w="10514" w:space="0"/>
          </w:cols>
          <w:docGrid w:linePitch="360"/>
        </w:sectPr>
      </w:pPr>
    </w:p>
    <w:p w:rsidR="00E35858" w:rsidRPr="00A80898" w:rsidRDefault="00E35858">
      <w:pPr>
        <w:autoSpaceDE w:val="0"/>
        <w:autoSpaceDN w:val="0"/>
        <w:spacing w:after="90" w:line="220" w:lineRule="exact"/>
        <w:rPr>
          <w:lang w:val="ru-RU"/>
        </w:rPr>
      </w:pPr>
    </w:p>
    <w:p w:rsidR="00E35858" w:rsidRPr="00A80898" w:rsidRDefault="001F678D">
      <w:pPr>
        <w:tabs>
          <w:tab w:val="left" w:pos="420"/>
        </w:tabs>
        <w:autoSpaceDE w:val="0"/>
        <w:autoSpaceDN w:val="0"/>
        <w:spacing w:after="0" w:line="346" w:lineRule="auto"/>
        <w:ind w:left="180"/>
        <w:rPr>
          <w:lang w:val="ru-RU"/>
        </w:rPr>
      </w:pP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текста, при составлении плана, пересказе текста, характеристике поступков героев; </w:t>
      </w:r>
      <w:r w:rsidRPr="00A80898">
        <w:rPr>
          <w:lang w:val="ru-RU"/>
        </w:rPr>
        <w:br/>
      </w:r>
      <w:r w:rsidRPr="00A80898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исследовательские действия:</w:t>
      </w:r>
      <w:r w:rsidRPr="00A80898">
        <w:rPr>
          <w:lang w:val="ru-RU"/>
        </w:rPr>
        <w:br/>
      </w: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разрыв между реальным и желательным состоянием объекта (ситуации) на основе </w:t>
      </w: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предложенных учителем вопросов;</w:t>
      </w:r>
      <w:r w:rsidRPr="00A80898">
        <w:rPr>
          <w:lang w:val="ru-RU"/>
        </w:rPr>
        <w:br/>
      </w: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с помощью учителя цель, планировать изменения объекта, ситуации;</w:t>
      </w: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несколько вариантов решения задачи, выбирать наиболее подходящий (на основе </w:t>
      </w: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предложенных критериев);</w:t>
      </w:r>
      <w:r w:rsidRPr="00A80898">
        <w:rPr>
          <w:lang w:val="ru-RU"/>
        </w:rPr>
        <w:br/>
      </w: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по предложенному плану опыт, несложное исследование по установлению </w:t>
      </w: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особенностей объекта изучения и связей между объектами (часть — целое, причина —</w:t>
      </w:r>
      <w:r w:rsidRPr="00A80898">
        <w:rPr>
          <w:lang w:val="ru-RU"/>
        </w:rPr>
        <w:br/>
      </w: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следствие);</w:t>
      </w:r>
      <w:r w:rsidRPr="00A80898">
        <w:rPr>
          <w:lang w:val="ru-RU"/>
        </w:rPr>
        <w:br/>
      </w: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формулировать выводы и подкреплять их доказательствами на основе результатов </w:t>
      </w:r>
      <w:r w:rsidRPr="00A80898">
        <w:rPr>
          <w:lang w:val="ru-RU"/>
        </w:rPr>
        <w:br/>
      </w: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проведённого наблюдения (опыта, классификации, сравнения, исследования);</w:t>
      </w:r>
      <w:r w:rsidRPr="00A80898">
        <w:rPr>
          <w:lang w:val="ru-RU"/>
        </w:rPr>
        <w:br/>
      </w: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прогнозировать возможное развитие процессов, событий и их последствия в аналогичных или </w:t>
      </w: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сходных ситуациях; </w:t>
      </w:r>
      <w:r w:rsidRPr="00A80898">
        <w:rPr>
          <w:lang w:val="ru-RU"/>
        </w:rPr>
        <w:br/>
      </w:r>
      <w:r w:rsidRPr="00A80898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  <w:r w:rsidRPr="00A80898">
        <w:rPr>
          <w:lang w:val="ru-RU"/>
        </w:rPr>
        <w:br/>
      </w: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выбирать источник получения информации;</w:t>
      </w:r>
      <w:r w:rsidRPr="00A80898">
        <w:rPr>
          <w:lang w:val="ru-RU"/>
        </w:rPr>
        <w:br/>
      </w: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согласно заданному алгоритму находить в предложенном источнике информацию, </w:t>
      </w:r>
      <w:r w:rsidRPr="00A80898">
        <w:rPr>
          <w:lang w:val="ru-RU"/>
        </w:rPr>
        <w:br/>
      </w: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представленную в явном виде;</w:t>
      </w:r>
      <w:r w:rsidRPr="00A80898">
        <w:rPr>
          <w:lang w:val="ru-RU"/>
        </w:rPr>
        <w:br/>
      </w: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достоверную и недостоверную информацию самостоятельно или на основании </w:t>
      </w: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предложенного учителем способа её проверки;</w:t>
      </w:r>
      <w:r w:rsidRPr="00A80898">
        <w:rPr>
          <w:lang w:val="ru-RU"/>
        </w:rPr>
        <w:br/>
      </w: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с помощью взрослых (учителей, родителей (законных представителей) правила </w:t>
      </w: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информационной безопасности при поиске информации в сети Интернет;</w:t>
      </w:r>
      <w:r w:rsidRPr="00A80898">
        <w:rPr>
          <w:lang w:val="ru-RU"/>
        </w:rPr>
        <w:br/>
      </w: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—  анализировать и создавать текстовую, видео, графическую, звуковую информацию в </w:t>
      </w: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соответствии с учебной задачей;</w:t>
      </w:r>
      <w:r w:rsidRPr="00A80898">
        <w:rPr>
          <w:lang w:val="ru-RU"/>
        </w:rPr>
        <w:br/>
      </w: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создавать схемы, таблицы для представления информации.</w:t>
      </w:r>
    </w:p>
    <w:p w:rsidR="00E35858" w:rsidRPr="00A80898" w:rsidRDefault="001F678D">
      <w:pPr>
        <w:tabs>
          <w:tab w:val="left" w:pos="180"/>
          <w:tab w:val="left" w:pos="420"/>
        </w:tabs>
        <w:autoSpaceDE w:val="0"/>
        <w:autoSpaceDN w:val="0"/>
        <w:spacing w:before="178" w:after="0" w:line="350" w:lineRule="auto"/>
        <w:ind w:right="432"/>
        <w:rPr>
          <w:lang w:val="ru-RU"/>
        </w:rPr>
      </w:pP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формируются </w:t>
      </w:r>
      <w:r w:rsidRPr="00A8089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</w:t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универсальные учебные действия: </w:t>
      </w:r>
      <w:r w:rsidRPr="00A80898">
        <w:rPr>
          <w:lang w:val="ru-RU"/>
        </w:rPr>
        <w:br/>
      </w: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i/>
          <w:color w:val="000000"/>
          <w:sz w:val="24"/>
          <w:lang w:val="ru-RU"/>
        </w:rPr>
        <w:t>общение</w:t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A80898">
        <w:rPr>
          <w:lang w:val="ru-RU"/>
        </w:rPr>
        <w:br/>
      </w: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воспринимать и формулировать суждения, выражать эмоции в соответствии с целями и </w:t>
      </w: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условиями общения в знакомой среде;</w:t>
      </w:r>
      <w:r w:rsidRPr="00A80898">
        <w:rPr>
          <w:lang w:val="ru-RU"/>
        </w:rPr>
        <w:br/>
      </w: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уважительное отношение к собеседнику, соблюдать правила ведения диалога и </w:t>
      </w: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дискуссии;</w:t>
      </w:r>
      <w:r w:rsidRPr="00A80898">
        <w:rPr>
          <w:lang w:val="ru-RU"/>
        </w:rPr>
        <w:br/>
      </w: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признавать возможность существования разных точек зрения;</w:t>
      </w:r>
      <w:r w:rsidRPr="00A80898">
        <w:rPr>
          <w:lang w:val="ru-RU"/>
        </w:rPr>
        <w:br/>
      </w: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корректно и аргументированно высказывать своё мнение;</w:t>
      </w:r>
      <w:r w:rsidRPr="00A80898">
        <w:rPr>
          <w:lang w:val="ru-RU"/>
        </w:rPr>
        <w:br/>
      </w: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строить речевое высказывание в соответствии с поставленной задачей;</w:t>
      </w:r>
      <w:r w:rsidRPr="00A80898">
        <w:rPr>
          <w:lang w:val="ru-RU"/>
        </w:rPr>
        <w:br/>
      </w: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создавать устные и письменные тексты (описание, рассуждение, повествование);</w:t>
      </w: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готовить небольшие публичные выступления;</w:t>
      </w:r>
      <w:r w:rsidRPr="00A80898">
        <w:rPr>
          <w:lang w:val="ru-RU"/>
        </w:rPr>
        <w:br/>
      </w: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подбирать иллюстративный материал (рисунки, фото, плакаты) к тексту выступления.</w:t>
      </w:r>
    </w:p>
    <w:p w:rsidR="00E35858" w:rsidRPr="00A80898" w:rsidRDefault="00E35858">
      <w:pPr>
        <w:rPr>
          <w:lang w:val="ru-RU"/>
        </w:rPr>
        <w:sectPr w:rsidR="00E35858" w:rsidRPr="00A80898">
          <w:pgSz w:w="11900" w:h="16840"/>
          <w:pgMar w:top="310" w:right="744" w:bottom="416" w:left="666" w:header="720" w:footer="720" w:gutter="0"/>
          <w:cols w:space="720" w:equalWidth="0">
            <w:col w:w="10490" w:space="0"/>
          </w:cols>
          <w:docGrid w:linePitch="360"/>
        </w:sectPr>
      </w:pPr>
    </w:p>
    <w:p w:rsidR="00E35858" w:rsidRPr="00A80898" w:rsidRDefault="00E35858">
      <w:pPr>
        <w:autoSpaceDE w:val="0"/>
        <w:autoSpaceDN w:val="0"/>
        <w:spacing w:after="78" w:line="220" w:lineRule="exact"/>
        <w:rPr>
          <w:lang w:val="ru-RU"/>
        </w:rPr>
      </w:pPr>
    </w:p>
    <w:p w:rsidR="00E35858" w:rsidRPr="00A80898" w:rsidRDefault="001F678D">
      <w:pPr>
        <w:tabs>
          <w:tab w:val="left" w:pos="180"/>
        </w:tabs>
        <w:autoSpaceDE w:val="0"/>
        <w:autoSpaceDN w:val="0"/>
        <w:spacing w:after="0" w:line="271" w:lineRule="auto"/>
        <w:rPr>
          <w:lang w:val="ru-RU"/>
        </w:rPr>
      </w:pP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формируются </w:t>
      </w:r>
      <w:r w:rsidRPr="00A80898">
        <w:rPr>
          <w:rFonts w:ascii="Times New Roman" w:eastAsia="Times New Roman" w:hAnsi="Times New Roman"/>
          <w:b/>
          <w:color w:val="000000"/>
          <w:sz w:val="24"/>
          <w:lang w:val="ru-RU"/>
        </w:rPr>
        <w:t>регулятивные</w:t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 универсальные учебные действия: </w:t>
      </w:r>
      <w:r w:rsidRPr="00A80898">
        <w:rPr>
          <w:lang w:val="ru-RU"/>
        </w:rPr>
        <w:br/>
      </w:r>
      <w:r w:rsidRPr="00A80898">
        <w:rPr>
          <w:lang w:val="ru-RU"/>
        </w:rPr>
        <w:tab/>
      </w:r>
      <w:r w:rsidRPr="00A80898">
        <w:rPr>
          <w:rFonts w:ascii="Times New Roman" w:eastAsia="Times New Roman" w:hAnsi="Times New Roman"/>
          <w:i/>
          <w:color w:val="000000"/>
          <w:sz w:val="24"/>
          <w:lang w:val="ru-RU"/>
        </w:rPr>
        <w:t>самоорганизация</w:t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E35858" w:rsidRPr="00A80898" w:rsidRDefault="001F678D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планировать действия по решению учебной задачи для получения результата;</w:t>
      </w:r>
    </w:p>
    <w:p w:rsidR="00E35858" w:rsidRPr="00A80898" w:rsidRDefault="001F678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выстраивать последовательность выбранных действий;</w:t>
      </w:r>
    </w:p>
    <w:p w:rsidR="00E35858" w:rsidRPr="00A80898" w:rsidRDefault="001F678D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A80898">
        <w:rPr>
          <w:rFonts w:ascii="Times New Roman" w:eastAsia="Times New Roman" w:hAnsi="Times New Roman"/>
          <w:i/>
          <w:color w:val="000000"/>
          <w:sz w:val="24"/>
          <w:lang w:val="ru-RU"/>
        </w:rPr>
        <w:t>самоконтроль</w:t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E35858" w:rsidRPr="00A80898" w:rsidRDefault="001F678D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причины успеха/неудач учебной деятельности;</w:t>
      </w:r>
    </w:p>
    <w:p w:rsidR="00E35858" w:rsidRPr="00A80898" w:rsidRDefault="001F678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корректировать свои учебные действия для преодоления ошибок.</w:t>
      </w:r>
    </w:p>
    <w:p w:rsidR="00E35858" w:rsidRPr="00A80898" w:rsidRDefault="001F678D">
      <w:pPr>
        <w:autoSpaceDE w:val="0"/>
        <w:autoSpaceDN w:val="0"/>
        <w:spacing w:before="324" w:after="0" w:line="230" w:lineRule="auto"/>
        <w:rPr>
          <w:lang w:val="ru-RU"/>
        </w:rPr>
      </w:pPr>
      <w:r w:rsidRPr="00A80898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E35858" w:rsidRPr="00A80898" w:rsidRDefault="001F678D">
      <w:pPr>
        <w:autoSpaceDE w:val="0"/>
        <w:autoSpaceDN w:val="0"/>
        <w:spacing w:before="228" w:after="0" w:line="271" w:lineRule="auto"/>
        <w:ind w:left="420" w:right="432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E35858" w:rsidRPr="00A80898" w:rsidRDefault="001F678D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35858" w:rsidRPr="00A80898" w:rsidRDefault="001F678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проявлять готовность руководить, выполнять поручения, подчиняться;</w:t>
      </w:r>
    </w:p>
    <w:p w:rsidR="00E35858" w:rsidRPr="00A80898" w:rsidRDefault="001F678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ответственно выполнять свою часть работы;</w:t>
      </w:r>
    </w:p>
    <w:p w:rsidR="00E35858" w:rsidRPr="00A80898" w:rsidRDefault="001F678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оценивать свой вклад в общий результат;</w:t>
      </w:r>
    </w:p>
    <w:p w:rsidR="00E35858" w:rsidRPr="00A80898" w:rsidRDefault="001F678D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выполнять совместные проектные задания с опорой на предложенные образцы.</w:t>
      </w:r>
    </w:p>
    <w:p w:rsidR="00E35858" w:rsidRPr="00A80898" w:rsidRDefault="001F678D">
      <w:pPr>
        <w:autoSpaceDE w:val="0"/>
        <w:autoSpaceDN w:val="0"/>
        <w:spacing w:before="322" w:after="0" w:line="230" w:lineRule="auto"/>
        <w:rPr>
          <w:lang w:val="ru-RU"/>
        </w:rPr>
      </w:pPr>
      <w:r w:rsidRPr="00A80898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E35858" w:rsidRPr="00A80898" w:rsidRDefault="001F678D">
      <w:pPr>
        <w:autoSpaceDE w:val="0"/>
        <w:autoSpaceDN w:val="0"/>
        <w:spacing w:before="166" w:after="0"/>
        <w:ind w:right="576" w:firstLine="180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E35858" w:rsidRPr="00A80898" w:rsidRDefault="001F678D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</w:t>
      </w:r>
      <w:r w:rsidRPr="00A8089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во втором классе</w:t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обучающийся научится:</w:t>
      </w:r>
    </w:p>
    <w:p w:rsidR="00E35858" w:rsidRPr="00A80898" w:rsidRDefault="001F678D">
      <w:pPr>
        <w:autoSpaceDE w:val="0"/>
        <w:autoSpaceDN w:val="0"/>
        <w:spacing w:before="178" w:after="0" w:line="283" w:lineRule="auto"/>
        <w:ind w:left="420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объяснять важность  чтения  для  решения  учебных  задач и применения в различных жизненных ситуациях:  переходить от чтения вслух к чтению про себя в соответствии с учебной задачей, обращаться к разным видам чтения (изучающее, ознакомительное, поисковое </w:t>
      </w:r>
      <w:r w:rsidRPr="00A80898">
        <w:rPr>
          <w:lang w:val="ru-RU"/>
        </w:rPr>
        <w:br/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E35858" w:rsidRPr="00A80898" w:rsidRDefault="001F678D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читать вслух целыми словами без пропусков и перестановок букв и слогов доступные по восприятию и небо</w:t>
      </w:r>
      <w:r w:rsidR="00667A35">
        <w:rPr>
          <w:rFonts w:ascii="Times New Roman" w:eastAsia="Times New Roman" w:hAnsi="Times New Roman"/>
          <w:color w:val="000000"/>
          <w:sz w:val="24"/>
          <w:lang w:val="ru-RU"/>
        </w:rPr>
        <w:t xml:space="preserve">льшие по объёму прозаические и </w:t>
      </w: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стихотворные  произведения  в  темпе не менее 40 слов в минуту (без отметочного оценивания);</w:t>
      </w:r>
    </w:p>
    <w:p w:rsidR="00E35858" w:rsidRPr="00A80898" w:rsidRDefault="001F678D">
      <w:pPr>
        <w:autoSpaceDE w:val="0"/>
        <w:autoSpaceDN w:val="0"/>
        <w:spacing w:before="190" w:after="0" w:line="262" w:lineRule="auto"/>
        <w:ind w:left="420" w:right="1008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E35858" w:rsidRPr="00A80898" w:rsidRDefault="001F678D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различать прозаическую и стихотворную речь: называть особенности стихотворного произведения (ритм, рифма);</w:t>
      </w:r>
    </w:p>
    <w:p w:rsidR="00E35858" w:rsidRPr="00A80898" w:rsidRDefault="001F678D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E35858" w:rsidRPr="00A80898" w:rsidRDefault="00E35858">
      <w:pPr>
        <w:rPr>
          <w:lang w:val="ru-RU"/>
        </w:rPr>
        <w:sectPr w:rsidR="00E35858" w:rsidRPr="00A80898">
          <w:pgSz w:w="11900" w:h="16840"/>
          <w:pgMar w:top="298" w:right="740" w:bottom="348" w:left="666" w:header="720" w:footer="720" w:gutter="0"/>
          <w:cols w:space="720" w:equalWidth="0">
            <w:col w:w="10494" w:space="0"/>
          </w:cols>
          <w:docGrid w:linePitch="360"/>
        </w:sectPr>
      </w:pPr>
    </w:p>
    <w:p w:rsidR="00E35858" w:rsidRPr="00A80898" w:rsidRDefault="00E35858">
      <w:pPr>
        <w:autoSpaceDE w:val="0"/>
        <w:autoSpaceDN w:val="0"/>
        <w:spacing w:after="96" w:line="220" w:lineRule="exact"/>
        <w:rPr>
          <w:lang w:val="ru-RU"/>
        </w:rPr>
      </w:pPr>
    </w:p>
    <w:p w:rsidR="00E35858" w:rsidRPr="00A80898" w:rsidRDefault="001F678D">
      <w:pPr>
        <w:autoSpaceDE w:val="0"/>
        <w:autoSpaceDN w:val="0"/>
        <w:spacing w:after="0" w:line="271" w:lineRule="auto"/>
        <w:ind w:right="144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и называть отдельные жанры фольклора (считалки, загадки, пословицы, </w:t>
      </w:r>
      <w:proofErr w:type="spellStart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потешки</w:t>
      </w:r>
      <w:proofErr w:type="spellEnd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</w:p>
    <w:p w:rsidR="00E35858" w:rsidRPr="00A80898" w:rsidRDefault="001F678D">
      <w:pPr>
        <w:autoSpaceDE w:val="0"/>
        <w:autoSpaceDN w:val="0"/>
        <w:spacing w:before="190" w:after="0" w:line="271" w:lineRule="auto"/>
        <w:ind w:right="144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E35858" w:rsidRPr="00A80898" w:rsidRDefault="001F678D">
      <w:pPr>
        <w:autoSpaceDE w:val="0"/>
        <w:autoSpaceDN w:val="0"/>
        <w:spacing w:before="190" w:after="0"/>
        <w:ind w:right="432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E35858" w:rsidRPr="00A80898" w:rsidRDefault="001F678D">
      <w:pPr>
        <w:autoSpaceDE w:val="0"/>
        <w:autoSpaceDN w:val="0"/>
        <w:spacing w:before="192" w:after="0" w:line="262" w:lineRule="auto"/>
        <w:ind w:right="432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E35858" w:rsidRPr="00A80898" w:rsidRDefault="001F678D">
      <w:pPr>
        <w:autoSpaceDE w:val="0"/>
        <w:autoSpaceDN w:val="0"/>
        <w:spacing w:before="238" w:after="0" w:line="262" w:lineRule="auto"/>
        <w:ind w:right="432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E35858" w:rsidRPr="00A80898" w:rsidRDefault="001F678D">
      <w:pPr>
        <w:autoSpaceDE w:val="0"/>
        <w:autoSpaceDN w:val="0"/>
        <w:spacing w:before="190" w:after="0" w:line="271" w:lineRule="auto"/>
        <w:ind w:right="144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E35858" w:rsidRPr="00A80898" w:rsidRDefault="001F678D">
      <w:pPr>
        <w:autoSpaceDE w:val="0"/>
        <w:autoSpaceDN w:val="0"/>
        <w:spacing w:before="190" w:after="0" w:line="262" w:lineRule="auto"/>
        <w:ind w:right="576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пересказывать (устно) содержание произведения подробно, выборочно, от лица героя, от третьего лица;</w:t>
      </w:r>
    </w:p>
    <w:p w:rsidR="00E35858" w:rsidRPr="00A80898" w:rsidRDefault="001F678D">
      <w:pPr>
        <w:autoSpaceDE w:val="0"/>
        <w:autoSpaceDN w:val="0"/>
        <w:spacing w:before="190" w:after="0" w:line="262" w:lineRule="auto"/>
        <w:ind w:right="288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читать по ролям с соблюдением норм произношения, расстановки ударения, инсценировать небольшие эпизоды из произведения;</w:t>
      </w:r>
    </w:p>
    <w:p w:rsidR="00E35858" w:rsidRPr="00A80898" w:rsidRDefault="001F678D">
      <w:pPr>
        <w:autoSpaceDE w:val="0"/>
        <w:autoSpaceDN w:val="0"/>
        <w:spacing w:before="190" w:after="0" w:line="262" w:lineRule="auto"/>
        <w:ind w:right="864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составлять высказывания на заданную тему по содержанию произведения (не менее 5 предложений);</w:t>
      </w:r>
    </w:p>
    <w:p w:rsidR="00E35858" w:rsidRPr="00A80898" w:rsidRDefault="001F678D">
      <w:pPr>
        <w:autoSpaceDE w:val="0"/>
        <w:autoSpaceDN w:val="0"/>
        <w:spacing w:before="190" w:after="0" w:line="230" w:lineRule="auto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сочинять по аналогии с прочитанным загадки, небольшие сказки, рассказы;</w:t>
      </w:r>
    </w:p>
    <w:p w:rsidR="00E35858" w:rsidRPr="00A80898" w:rsidRDefault="001F678D">
      <w:pPr>
        <w:autoSpaceDE w:val="0"/>
        <w:autoSpaceDN w:val="0"/>
        <w:spacing w:before="190" w:after="0" w:line="262" w:lineRule="auto"/>
        <w:ind w:right="720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ориентироваться в книге/учебнике по обложке, оглавлению, аннотации, иллюстрациям, предисловию, условным обозначениям;</w:t>
      </w:r>
    </w:p>
    <w:p w:rsidR="00E35858" w:rsidRPr="00A80898" w:rsidRDefault="001F678D">
      <w:pPr>
        <w:autoSpaceDE w:val="0"/>
        <w:autoSpaceDN w:val="0"/>
        <w:spacing w:before="190" w:after="0" w:line="262" w:lineRule="auto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выбирать книги для самостоятельного чтения с учётом рекомендательного </w:t>
      </w:r>
      <w:proofErr w:type="gramStart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списка,  используя</w:t>
      </w:r>
      <w:proofErr w:type="gramEnd"/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 xml:space="preserve"> картотеки,  рассказывать о прочитанной книге;</w:t>
      </w:r>
    </w:p>
    <w:p w:rsidR="00E35858" w:rsidRPr="00A80898" w:rsidRDefault="001F678D">
      <w:pPr>
        <w:autoSpaceDE w:val="0"/>
        <w:autoSpaceDN w:val="0"/>
        <w:spacing w:before="192" w:after="0" w:line="262" w:lineRule="auto"/>
        <w:ind w:right="1008"/>
        <w:rPr>
          <w:lang w:val="ru-RU"/>
        </w:rPr>
      </w:pPr>
      <w:r w:rsidRPr="00A80898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справочную литературу для получения дополнительной информации в соответствии с учебной задачей.</w:t>
      </w:r>
    </w:p>
    <w:p w:rsidR="00E35858" w:rsidRPr="00A80898" w:rsidRDefault="00E35858">
      <w:pPr>
        <w:rPr>
          <w:lang w:val="ru-RU"/>
        </w:rPr>
        <w:sectPr w:rsidR="00E35858" w:rsidRPr="00A80898">
          <w:pgSz w:w="11900" w:h="16840"/>
          <w:pgMar w:top="316" w:right="714" w:bottom="1440" w:left="1086" w:header="720" w:footer="720" w:gutter="0"/>
          <w:cols w:space="720" w:equalWidth="0">
            <w:col w:w="10099" w:space="0"/>
          </w:cols>
          <w:docGrid w:linePitch="360"/>
        </w:sectPr>
      </w:pPr>
    </w:p>
    <w:p w:rsidR="00E35858" w:rsidRPr="00A80898" w:rsidRDefault="00E35858">
      <w:pPr>
        <w:autoSpaceDE w:val="0"/>
        <w:autoSpaceDN w:val="0"/>
        <w:spacing w:after="64" w:line="220" w:lineRule="exact"/>
        <w:rPr>
          <w:lang w:val="ru-RU"/>
        </w:rPr>
      </w:pPr>
    </w:p>
    <w:p w:rsidR="00E35858" w:rsidRDefault="001F678D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054"/>
        <w:gridCol w:w="528"/>
        <w:gridCol w:w="1104"/>
        <w:gridCol w:w="1142"/>
        <w:gridCol w:w="864"/>
        <w:gridCol w:w="6880"/>
        <w:gridCol w:w="1080"/>
        <w:gridCol w:w="1382"/>
      </w:tblGrid>
      <w:tr w:rsidR="00E35858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2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Pr="00A80898" w:rsidRDefault="001F678D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45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6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E35858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858" w:rsidRDefault="00E35858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858" w:rsidRDefault="00E35858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858" w:rsidRDefault="00E35858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858" w:rsidRDefault="00E35858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858" w:rsidRDefault="00E35858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858" w:rsidRDefault="00E35858"/>
        </w:tc>
      </w:tr>
      <w:tr w:rsidR="00E35858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 нашей Родине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05.09.2022 14.09.2022</w:t>
            </w:r>
          </w:p>
        </w:tc>
        <w:tc>
          <w:tcPr>
            <w:tcW w:w="6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Pr="00A80898" w:rsidRDefault="001F678D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определение учебной задачи изучения произведений данного раздела;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E35858" w:rsidRPr="00712474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Фольклор (устное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народное творчество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19.09.2022 10.10.2022</w:t>
            </w:r>
          </w:p>
        </w:tc>
        <w:tc>
          <w:tcPr>
            <w:tcW w:w="6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Pr="00A80898" w:rsidRDefault="001F678D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Участие в учебном диалоге: обсуждение значения пословицы, пословица как главная мысль произведения;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Pr="00A80898" w:rsidRDefault="001F678D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A80898">
              <w:rPr>
                <w:lang w:val="ru-RU"/>
              </w:rPr>
              <w:br/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A80898">
              <w:rPr>
                <w:lang w:val="ru-RU"/>
              </w:rPr>
              <w:br/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A80898">
              <w:rPr>
                <w:lang w:val="ru-RU"/>
              </w:rPr>
              <w:br/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Pr="00A80898" w:rsidRDefault="001F678D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A8089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E35858" w:rsidRPr="00712474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Pr="00A80898" w:rsidRDefault="001F678D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Звуки и краски родной природы в разные </w:t>
            </w:r>
            <w:r w:rsidRPr="00A80898">
              <w:rPr>
                <w:lang w:val="ru-RU"/>
              </w:rPr>
              <w:br/>
            </w:r>
            <w:r w:rsidRPr="00A8089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времена года (осень)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11.10.2022 24.10.2022</w:t>
            </w:r>
          </w:p>
        </w:tc>
        <w:tc>
          <w:tcPr>
            <w:tcW w:w="6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45" w:lineRule="auto"/>
              <w:ind w:left="72" w:right="720"/>
            </w:pP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прослушанного произведения: ответ на вопрос «Какое настроение вызывает произведение?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Почему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? С чем сравнивает поэт осенний лес?»;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Pr="00A80898" w:rsidRDefault="001F678D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A80898">
              <w:rPr>
                <w:lang w:val="ru-RU"/>
              </w:rPr>
              <w:br/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A80898">
              <w:rPr>
                <w:lang w:val="ru-RU"/>
              </w:rPr>
              <w:br/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A80898">
              <w:rPr>
                <w:lang w:val="ru-RU"/>
              </w:rPr>
              <w:br/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Pr="00A80898" w:rsidRDefault="001F678D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A8089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E35858" w:rsidRPr="00712474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 детях и дружбе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25.10.2022 23.11.2022</w:t>
            </w:r>
          </w:p>
        </w:tc>
        <w:tc>
          <w:tcPr>
            <w:tcW w:w="6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Pr="00A80898" w:rsidRDefault="001F678D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текстом произведения (изучающее и поисковое выборочное чтение): ответы на вопросы, характеристика героя, установление взаимосвязи между характером героя и его поступками, нахождение описания героя, оценка его поступков (с опорой на текст);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Pr="00A80898" w:rsidRDefault="001F678D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A80898">
              <w:rPr>
                <w:lang w:val="ru-RU"/>
              </w:rPr>
              <w:br/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A80898">
              <w:rPr>
                <w:lang w:val="ru-RU"/>
              </w:rPr>
              <w:br/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A80898">
              <w:rPr>
                <w:lang w:val="ru-RU"/>
              </w:rPr>
              <w:br/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Контрольная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Pr="00A80898" w:rsidRDefault="001F678D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A8089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E35858" w:rsidRPr="00712474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Мир сказок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28.11.2022 21.12.2022</w:t>
            </w:r>
          </w:p>
        </w:tc>
        <w:tc>
          <w:tcPr>
            <w:tcW w:w="6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Pr="00A80898" w:rsidRDefault="001F678D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Выполнение заданий при работе с текстом (изучающее и поисковое выборочное чтение): определение главной мысли сказки, соотнесение её с пословицей, характеристика героя, установление взаимосвязи между характером героя и его поступками, описание характера героя, нахождение портрета героя;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Pr="00A80898" w:rsidRDefault="001F678D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A80898">
              <w:rPr>
                <w:lang w:val="ru-RU"/>
              </w:rPr>
              <w:br/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A80898">
              <w:rPr>
                <w:lang w:val="ru-RU"/>
              </w:rPr>
              <w:br/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A80898">
              <w:rPr>
                <w:lang w:val="ru-RU"/>
              </w:rPr>
              <w:br/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Pr="00A80898" w:rsidRDefault="001F678D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A8089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E35858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Pr="00A80898" w:rsidRDefault="001F678D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Звуки и краски родной природы в разные </w:t>
            </w:r>
            <w:r w:rsidRPr="00A80898">
              <w:rPr>
                <w:lang w:val="ru-RU"/>
              </w:rPr>
              <w:br/>
            </w:r>
            <w:r w:rsidRPr="00A8089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времена года (зима)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26.12.2022 23.01.2023</w:t>
            </w:r>
          </w:p>
        </w:tc>
        <w:tc>
          <w:tcPr>
            <w:tcW w:w="6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Pr="00A80898" w:rsidRDefault="001F678D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 произведений новогодней тематики (например, С. В. Михалков «Новогодняя </w:t>
            </w:r>
            <w:proofErr w:type="spellStart"/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быль»,«Событие</w:t>
            </w:r>
            <w:proofErr w:type="spellEnd"/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», А. </w:t>
            </w:r>
            <w:proofErr w:type="spellStart"/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Гайдар«Чук</w:t>
            </w:r>
            <w:proofErr w:type="spellEnd"/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Гек» (отрывок), С. Я. Маршак «Декабрь», Е. А. Пермяк «Волшебные краски»), сравнение произведений писателей на одну тему, выбор понравившегося, объяснение своего выбора;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E35858" w:rsidRPr="00712474">
        <w:trPr>
          <w:trHeight w:hRule="exact" w:val="18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45" w:lineRule="auto"/>
              <w:ind w:left="72" w:right="720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 братьях наших меньших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24.01.2023 20.02.2023</w:t>
            </w:r>
          </w:p>
        </w:tc>
        <w:tc>
          <w:tcPr>
            <w:tcW w:w="6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Pr="00A80898" w:rsidRDefault="001F678D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знакомство с новым разделом, определение учебной задачи, обсуждение вопросов: «О чём ты </w:t>
            </w:r>
            <w:proofErr w:type="spellStart"/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узнаешь?»,«Чему</w:t>
            </w:r>
            <w:proofErr w:type="spellEnd"/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ты будешь учиться?»;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Pr="00A80898" w:rsidRDefault="001F678D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A80898">
              <w:rPr>
                <w:lang w:val="ru-RU"/>
              </w:rPr>
              <w:br/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A80898">
              <w:rPr>
                <w:lang w:val="ru-RU"/>
              </w:rPr>
              <w:br/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A80898">
              <w:rPr>
                <w:lang w:val="ru-RU"/>
              </w:rPr>
              <w:br/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работа; </w:t>
            </w:r>
            <w:r w:rsidRPr="00A80898">
              <w:rPr>
                <w:lang w:val="ru-RU"/>
              </w:rPr>
              <w:br/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работа; </w:t>
            </w:r>
            <w:r w:rsidRPr="00A80898">
              <w:rPr>
                <w:lang w:val="ru-RU"/>
              </w:rPr>
              <w:br/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Pr="00A80898" w:rsidRDefault="001F678D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A8089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</w:tbl>
    <w:p w:rsidR="00E35858" w:rsidRPr="00A80898" w:rsidRDefault="00E35858">
      <w:pPr>
        <w:autoSpaceDE w:val="0"/>
        <w:autoSpaceDN w:val="0"/>
        <w:spacing w:after="0" w:line="14" w:lineRule="exact"/>
        <w:rPr>
          <w:lang w:val="ru-RU"/>
        </w:rPr>
      </w:pPr>
    </w:p>
    <w:p w:rsidR="00E35858" w:rsidRPr="00A80898" w:rsidRDefault="00E35858">
      <w:pPr>
        <w:rPr>
          <w:lang w:val="ru-RU"/>
        </w:rPr>
        <w:sectPr w:rsidR="00E35858" w:rsidRPr="00A80898">
          <w:pgSz w:w="16840" w:h="11900"/>
          <w:pgMar w:top="282" w:right="640" w:bottom="47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E35858" w:rsidRPr="00A80898" w:rsidRDefault="00E35858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054"/>
        <w:gridCol w:w="528"/>
        <w:gridCol w:w="1104"/>
        <w:gridCol w:w="1142"/>
        <w:gridCol w:w="864"/>
        <w:gridCol w:w="6880"/>
        <w:gridCol w:w="1080"/>
        <w:gridCol w:w="1382"/>
      </w:tblGrid>
      <w:tr w:rsidR="00E35858" w:rsidRPr="00712474">
        <w:trPr>
          <w:trHeight w:hRule="exact" w:val="16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Pr="00A80898" w:rsidRDefault="001F678D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Звуки и краски родной природы в разные </w:t>
            </w:r>
            <w:r w:rsidRPr="00A80898">
              <w:rPr>
                <w:lang w:val="ru-RU"/>
              </w:rPr>
              <w:br/>
            </w:r>
            <w:r w:rsidRPr="00A8089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времена года (весна и лето)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21.02.2023 21.03.2023</w:t>
            </w:r>
          </w:p>
        </w:tc>
        <w:tc>
          <w:tcPr>
            <w:tcW w:w="6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Pr="00A80898" w:rsidRDefault="001F678D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стихотворных произведений: А. С. Пушкин «Гонимы вешними лучами…», В. А. Жуковский «</w:t>
            </w:r>
            <w:proofErr w:type="spellStart"/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Жаворонок»,«Приход</w:t>
            </w:r>
            <w:proofErr w:type="spellEnd"/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весны», А. Н. Плещеев «Весна», Ф. И. Тютчев «Зима недаром злится…», А. А. Фет «Уж верба вся пушистая…», С. Я. Маршак «Весенняя песенка», А. Л. </w:t>
            </w:r>
            <w:proofErr w:type="spellStart"/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Барто«Апрель</w:t>
            </w:r>
            <w:proofErr w:type="spellEnd"/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 (по выбору 2—3 произведения), выражение своего отношения к пейзажной лирике;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Pr="00A80898" w:rsidRDefault="001F678D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A80898">
              <w:rPr>
                <w:lang w:val="ru-RU"/>
              </w:rPr>
              <w:br/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A80898">
              <w:rPr>
                <w:lang w:val="ru-RU"/>
              </w:rPr>
              <w:br/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A80898">
              <w:rPr>
                <w:lang w:val="ru-RU"/>
              </w:rPr>
              <w:br/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работа; </w:t>
            </w:r>
            <w:r w:rsidRPr="00A80898">
              <w:rPr>
                <w:lang w:val="ru-RU"/>
              </w:rPr>
              <w:br/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Pr="00A80898" w:rsidRDefault="001F678D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A8089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E35858" w:rsidRPr="00712474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1.9.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Pr="00A80898" w:rsidRDefault="001F678D">
            <w:pPr>
              <w:autoSpaceDE w:val="0"/>
              <w:autoSpaceDN w:val="0"/>
              <w:spacing w:before="76" w:after="0" w:line="230" w:lineRule="auto"/>
              <w:jc w:val="center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 наших близких, о семье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22.03.2023 19.04.2023</w:t>
            </w:r>
          </w:p>
        </w:tc>
        <w:tc>
          <w:tcPr>
            <w:tcW w:w="6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Pr="00A80898" w:rsidRDefault="001F678D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определение темы и главной мысли произведения, соотнесение главной мысли с </w:t>
            </w:r>
            <w:proofErr w:type="spellStart"/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пословицей,ответы</w:t>
            </w:r>
            <w:proofErr w:type="spellEnd"/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на вопросы, используя изучающее и поисковое выборочное чтение;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Pr="00A80898" w:rsidRDefault="001F678D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A80898">
              <w:rPr>
                <w:lang w:val="ru-RU"/>
              </w:rPr>
              <w:br/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A80898">
              <w:rPr>
                <w:lang w:val="ru-RU"/>
              </w:rPr>
              <w:br/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A80898">
              <w:rPr>
                <w:lang w:val="ru-RU"/>
              </w:rPr>
              <w:br/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Контрольная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Pr="00A80898" w:rsidRDefault="001F678D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A8089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E35858" w:rsidRPr="00712474">
        <w:trPr>
          <w:trHeight w:hRule="exact" w:val="172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1.10.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Зарубежная литература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24.04.2023 25.04.2023</w:t>
            </w:r>
          </w:p>
        </w:tc>
        <w:tc>
          <w:tcPr>
            <w:tcW w:w="6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Pr="00A80898" w:rsidRDefault="001F678D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Пересказ (устно) содержания сказки выборочно;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Pr="00A80898" w:rsidRDefault="001F678D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A80898">
              <w:rPr>
                <w:lang w:val="ru-RU"/>
              </w:rPr>
              <w:br/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A80898">
              <w:rPr>
                <w:lang w:val="ru-RU"/>
              </w:rPr>
              <w:br/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 w:rsidRPr="00A80898">
              <w:rPr>
                <w:lang w:val="ru-RU"/>
              </w:rPr>
              <w:br/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работа; </w:t>
            </w:r>
            <w:r w:rsidRPr="00A80898">
              <w:rPr>
                <w:lang w:val="ru-RU"/>
              </w:rPr>
              <w:br/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Pr="00A80898" w:rsidRDefault="001F678D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A8089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</w:p>
        </w:tc>
      </w:tr>
      <w:tr w:rsidR="00E35858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1.11.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Pr="00A80898" w:rsidRDefault="001F678D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Библиографическая </w:t>
            </w:r>
            <w:r w:rsidRPr="00A80898">
              <w:rPr>
                <w:lang w:val="ru-RU"/>
              </w:rPr>
              <w:br/>
            </w:r>
            <w:r w:rsidRPr="00A8089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культура (работа с </w:t>
            </w:r>
            <w:r w:rsidRPr="00A80898">
              <w:rPr>
                <w:lang w:val="ru-RU"/>
              </w:rPr>
              <w:br/>
            </w:r>
            <w:r w:rsidRPr="00A8089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детской книгой и </w:t>
            </w:r>
            <w:r w:rsidRPr="00A80898">
              <w:rPr>
                <w:lang w:val="ru-RU"/>
              </w:rPr>
              <w:br/>
            </w:r>
            <w:r w:rsidRPr="00A8089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справочной литературой)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26.04.2023 23.05.2023</w:t>
            </w:r>
          </w:p>
        </w:tc>
        <w:tc>
          <w:tcPr>
            <w:tcW w:w="6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Составление списка прочитанных книг;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http://school-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collection.edu.ru/</w:t>
            </w:r>
          </w:p>
        </w:tc>
      </w:tr>
      <w:tr w:rsidR="00E35858">
        <w:trPr>
          <w:trHeight w:hRule="exact" w:val="348"/>
        </w:trPr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24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E35858"/>
        </w:tc>
      </w:tr>
      <w:tr w:rsidR="00E35858">
        <w:trPr>
          <w:trHeight w:hRule="exact" w:val="520"/>
        </w:trPr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Pr="00A80898" w:rsidRDefault="001F678D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8B0AA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0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E35858"/>
        </w:tc>
      </w:tr>
    </w:tbl>
    <w:p w:rsidR="00E35858" w:rsidRDefault="00E35858">
      <w:pPr>
        <w:autoSpaceDE w:val="0"/>
        <w:autoSpaceDN w:val="0"/>
        <w:spacing w:after="0" w:line="14" w:lineRule="exact"/>
      </w:pPr>
    </w:p>
    <w:p w:rsidR="00E35858" w:rsidRDefault="00E35858">
      <w:pPr>
        <w:sectPr w:rsidR="00E35858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E35858" w:rsidRDefault="00E35858">
      <w:pPr>
        <w:autoSpaceDE w:val="0"/>
        <w:autoSpaceDN w:val="0"/>
        <w:spacing w:after="78" w:line="220" w:lineRule="exact"/>
      </w:pPr>
    </w:p>
    <w:p w:rsidR="00E35858" w:rsidRDefault="001F678D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1077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002"/>
        <w:gridCol w:w="992"/>
        <w:gridCol w:w="1417"/>
        <w:gridCol w:w="1276"/>
        <w:gridCol w:w="1559"/>
      </w:tblGrid>
      <w:tr w:rsidR="00A80898" w:rsidTr="004A5ABB">
        <w:trPr>
          <w:trHeight w:hRule="exact"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2728" w:type="dxa"/>
            <w:gridSpan w:val="3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 w:rsidP="00A80898">
            <w:pPr>
              <w:autoSpaceDE w:val="0"/>
              <w:autoSpaceDN w:val="0"/>
              <w:spacing w:before="98" w:after="0" w:line="271" w:lineRule="auto"/>
              <w:ind w:left="72" w:right="432"/>
              <w:rPr>
                <w:rFonts w:ascii="Times New Roman" w:eastAsia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71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bookmarkStart w:id="0" w:name="_GoBack" w:colFirst="5" w:colLast="6"/>
          </w:p>
        </w:tc>
        <w:tc>
          <w:tcPr>
            <w:tcW w:w="3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A80898" w:rsidRDefault="00A80898"/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 w:rsidP="00A80898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 w:rsidP="00A80898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Pr="00712474" w:rsidRDefault="008B0AA6">
            <w:pPr>
              <w:rPr>
                <w:b/>
                <w:lang w:val="ru-RU"/>
              </w:rPr>
            </w:pPr>
            <w:r w:rsidRPr="00712474">
              <w:rPr>
                <w:b/>
                <w:lang w:val="ru-RU"/>
              </w:rPr>
              <w:t>План.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Pr="00712474" w:rsidRDefault="008B0AA6">
            <w:pPr>
              <w:rPr>
                <w:b/>
                <w:lang w:val="ru-RU"/>
              </w:rPr>
            </w:pPr>
            <w:r w:rsidRPr="00712474">
              <w:rPr>
                <w:b/>
                <w:lang w:val="ru-RU"/>
              </w:rPr>
              <w:t>Факт.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/>
        </w:tc>
      </w:tr>
      <w:bookmarkEnd w:id="0"/>
      <w:tr w:rsidR="00A80898" w:rsidTr="00A8089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8B0AA6" w:rsidRDefault="00A80898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8B0AA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Выставка книг, прочитанных летом, рассказ «Любимая </w:t>
            </w:r>
            <w:r w:rsidRPr="008B0AA6">
              <w:rPr>
                <w:lang w:val="ru-RU"/>
              </w:rPr>
              <w:br/>
            </w:r>
            <w:r w:rsidRPr="008B0AA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книга».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100" w:after="0" w:line="262" w:lineRule="auto"/>
              <w:ind w:left="72" w:right="432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Слушание стихотворных произведений о Родине.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8B0AA6" w:rsidRDefault="00A80898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lang w:val="ru-RU"/>
              </w:rPr>
            </w:pPr>
            <w:r w:rsidRPr="008B0AA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Выразительное чтение стихотворений о России.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Внеклассное чтение: </w:t>
            </w:r>
            <w:r w:rsidRPr="00A80898">
              <w:rPr>
                <w:lang w:val="ru-RU"/>
              </w:rPr>
              <w:br/>
            </w: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"Произведения С.А. Есенина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71" w:lineRule="auto"/>
              <w:ind w:left="72" w:right="720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К. Г. Паустовский</w:t>
            </w:r>
            <w:r w:rsidRPr="00A80898">
              <w:rPr>
                <w:lang w:val="ru-RU"/>
              </w:rPr>
              <w:br/>
            </w: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«Мещёрская сторона»(отрывки).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Зачет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Что уже знаем и умеем.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Книги. Как рассказать о прочитанной книге.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100" w:after="0" w:line="262" w:lineRule="auto"/>
              <w:ind w:left="72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Устное народное творчество. Пословицы и поговорки.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песни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Русские народные </w:t>
            </w:r>
            <w:proofErr w:type="spellStart"/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 прибаутки.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Скороговорки, считалки и небылицы.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Загадки.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Народные сказки.  Ю. </w:t>
            </w:r>
            <w:proofErr w:type="spellStart"/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Коваль«Сказки</w:t>
            </w:r>
            <w:proofErr w:type="spellEnd"/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E35858" w:rsidRDefault="00E35858">
      <w:pPr>
        <w:autoSpaceDE w:val="0"/>
        <w:autoSpaceDN w:val="0"/>
        <w:spacing w:after="0" w:line="14" w:lineRule="exact"/>
      </w:pPr>
    </w:p>
    <w:p w:rsidR="00E35858" w:rsidRDefault="00E35858">
      <w:pPr>
        <w:sectPr w:rsidR="00E35858">
          <w:pgSz w:w="11900" w:h="16840"/>
          <w:pgMar w:top="298" w:right="650" w:bottom="37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35858" w:rsidRDefault="00E35858">
      <w:pPr>
        <w:autoSpaceDE w:val="0"/>
        <w:autoSpaceDN w:val="0"/>
        <w:spacing w:after="66" w:line="220" w:lineRule="exact"/>
      </w:pPr>
    </w:p>
    <w:tbl>
      <w:tblPr>
        <w:tblW w:w="1077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002"/>
        <w:gridCol w:w="992"/>
        <w:gridCol w:w="1417"/>
        <w:gridCol w:w="1276"/>
        <w:gridCol w:w="1559"/>
      </w:tblGrid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Сказка «Петушок и бобовое зёрнышко».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Сказка «У страха глаза велики»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Сказка «Лиса и тетерев».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Сказка «Каша из топора».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Сказка «Лиса и журавль».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Сказка «Гуси-лебеди».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Люблю природу русскую. Осень.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Ф. Тютчев «Есть в осени первоначальной…».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К. Бальмонт "Поспевает брусника..".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100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А. Плещеев "Осень наступила.."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115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А. Фет «Ласточки пропали…».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Осенние листья.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В. Берестов «Хитрые грибы». "Грибы" (из энциклопедии).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М.Пришвин «Осеннее утро».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Ю. И. Ермолаев «Два пирожных»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В. А. Осеева  «Волшебное слово»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В. А. Осеева «Хорошее".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В. А. Осеева «Почему?"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E35858" w:rsidRDefault="00E35858">
      <w:pPr>
        <w:autoSpaceDE w:val="0"/>
        <w:autoSpaceDN w:val="0"/>
        <w:spacing w:after="0" w:line="14" w:lineRule="exact"/>
      </w:pPr>
    </w:p>
    <w:p w:rsidR="00E35858" w:rsidRDefault="00E35858">
      <w:pPr>
        <w:sectPr w:rsidR="00E35858">
          <w:pgSz w:w="11900" w:h="16840"/>
          <w:pgMar w:top="284" w:right="650" w:bottom="67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35858" w:rsidRDefault="00E35858">
      <w:pPr>
        <w:autoSpaceDE w:val="0"/>
        <w:autoSpaceDN w:val="0"/>
        <w:spacing w:after="66" w:line="220" w:lineRule="exact"/>
      </w:pPr>
    </w:p>
    <w:tbl>
      <w:tblPr>
        <w:tblW w:w="1077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002"/>
        <w:gridCol w:w="992"/>
        <w:gridCol w:w="1417"/>
        <w:gridCol w:w="1276"/>
        <w:gridCol w:w="1559"/>
      </w:tblGrid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В. 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Осеева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Почему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?"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В. В. Лунин «Я и Вовка»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Э. </w:t>
            </w:r>
            <w:proofErr w:type="spellStart"/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Мошковская</w:t>
            </w:r>
            <w:proofErr w:type="spellEnd"/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"Я ушел в свою обиду..".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Берестов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игрой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Что уже знаем и умеем.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А. С. Пушкин "У лукоморья дуб зеленый.."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А. С. Пушкин "Сказка о рыбаке и рыбке".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А. С. Пушкин "Сказка о рыбаке и рыбке".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А. С. Пушкин "Сказка о рыбаке и рыбке".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И.А. Крылов "Лебедь, Щука и Рак".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proofErr w:type="spellStart"/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И.Крылов</w:t>
            </w:r>
            <w:proofErr w:type="spellEnd"/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«Стрекоза и Муравей».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Л.Толстой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«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Котёнок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Л.Толстой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Филипок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Повторение и обобщение по теме «Русские писатели».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Люблю природу русскую! Зима. И. Бунин "Первый снег".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К.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Бальмонт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Снежинка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Я. Аким "Утром кот принес на лапках первый снег".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Ф. И. Тютчев «Чародейкою Зимою…».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E35858" w:rsidRDefault="00E35858">
      <w:pPr>
        <w:autoSpaceDE w:val="0"/>
        <w:autoSpaceDN w:val="0"/>
        <w:spacing w:after="0" w:line="14" w:lineRule="exact"/>
      </w:pPr>
    </w:p>
    <w:p w:rsidR="00E35858" w:rsidRDefault="00E35858">
      <w:pPr>
        <w:sectPr w:rsidR="00E35858">
          <w:pgSz w:w="11900" w:h="16840"/>
          <w:pgMar w:top="284" w:right="650" w:bottom="50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35858" w:rsidRDefault="00E35858">
      <w:pPr>
        <w:autoSpaceDE w:val="0"/>
        <w:autoSpaceDN w:val="0"/>
        <w:spacing w:after="66" w:line="220" w:lineRule="exact"/>
      </w:pPr>
    </w:p>
    <w:tbl>
      <w:tblPr>
        <w:tblW w:w="1077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002"/>
        <w:gridCol w:w="992"/>
        <w:gridCol w:w="1417"/>
        <w:gridCol w:w="1276"/>
        <w:gridCol w:w="1559"/>
      </w:tblGrid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С. А. Есенин «Поёт зима аукает»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С. 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Есенин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Берёза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А. С. Пушкин «Вот север, тучи нагоняя…»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71" w:lineRule="auto"/>
              <w:ind w:left="72" w:right="1008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А. С. Пушкин</w:t>
            </w:r>
            <w:r w:rsidRPr="00A80898">
              <w:rPr>
                <w:lang w:val="ru-RU"/>
              </w:rPr>
              <w:br/>
            </w: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</w:t>
            </w:r>
            <w:proofErr w:type="spellStart"/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Зима!..Крестьянин</w:t>
            </w:r>
            <w:proofErr w:type="spellEnd"/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торжествуя…».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2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Мороза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 .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Мороза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 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С. В. Михалков «Новогодняя быль».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Внеклассное чтение: </w:t>
            </w:r>
            <w:r w:rsidRPr="00A80898">
              <w:rPr>
                <w:lang w:val="ru-RU"/>
              </w:rPr>
              <w:br/>
            </w: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"Картины зимней природы".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Повторение и обобщение по теме «Зима».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Зачет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Пивоварова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Жилабыла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собака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В.Берестов «Кошкин щенок».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М. Пришвин «Ребята и утята».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М. Пришвин «Ребята и утята».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Б. С. Житков «Храбрый утёнок».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В. В. Бианки «Музыкант».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В. В. Бианки «Сова»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Внеклассное чтение: </w:t>
            </w:r>
            <w:r w:rsidRPr="00A80898">
              <w:rPr>
                <w:lang w:val="ru-RU"/>
              </w:rPr>
              <w:br/>
            </w: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"Рассказы о животных".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теме  «О братьях наших </w:t>
            </w:r>
            <w:r w:rsidRPr="00A80898">
              <w:rPr>
                <w:lang w:val="ru-RU"/>
              </w:rPr>
              <w:br/>
            </w: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меньших».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Зачет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E35858" w:rsidRDefault="00E35858">
      <w:pPr>
        <w:autoSpaceDE w:val="0"/>
        <w:autoSpaceDN w:val="0"/>
        <w:spacing w:after="0" w:line="14" w:lineRule="exact"/>
      </w:pPr>
    </w:p>
    <w:p w:rsidR="00E35858" w:rsidRDefault="00E35858">
      <w:pPr>
        <w:sectPr w:rsidR="00E35858">
          <w:pgSz w:w="11900" w:h="16840"/>
          <w:pgMar w:top="284" w:right="650" w:bottom="3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35858" w:rsidRDefault="00E35858">
      <w:pPr>
        <w:autoSpaceDE w:val="0"/>
        <w:autoSpaceDN w:val="0"/>
        <w:spacing w:after="66" w:line="220" w:lineRule="exact"/>
      </w:pPr>
    </w:p>
    <w:tbl>
      <w:tblPr>
        <w:tblW w:w="1077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002"/>
        <w:gridCol w:w="992"/>
        <w:gridCol w:w="1417"/>
        <w:gridCol w:w="1276"/>
        <w:gridCol w:w="1559"/>
      </w:tblGrid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Ф. Тютчев "Зима недаром злится.."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Ф.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Тютчев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Весенние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Плещеев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Весна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Дрожжин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Весеннее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царство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А. А. Блок «На лугу».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А. Н. Плещеев «В бурю».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А. Л.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Апрель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А. А. Фет «Уж верба вся пушистая…»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Г. А. </w:t>
            </w:r>
            <w:proofErr w:type="spellStart"/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Скребицкий</w:t>
            </w:r>
            <w:proofErr w:type="spellEnd"/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«Четыре художника Весна»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теме «Люблю природу </w:t>
            </w:r>
            <w:r w:rsidRPr="00A80898">
              <w:rPr>
                <w:lang w:val="ru-RU"/>
              </w:rPr>
              <w:br/>
            </w: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русскую.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Весна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И.А.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Бунин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Матери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Э.Э </w:t>
            </w:r>
            <w:proofErr w:type="spellStart"/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Мошковская</w:t>
            </w:r>
            <w:proofErr w:type="spellEnd"/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"Я маму мою обидел".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Л. Н. Толстой «Отец и сыновья»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Л. Н. Толстой «Лучше всех»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В. В. Орлов «Я и мы»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Ю. 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Яковлев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Мама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А. Л. </w:t>
            </w:r>
            <w:proofErr w:type="spellStart"/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«Зажигают фонари»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Татарская народная </w:t>
            </w:r>
            <w:proofErr w:type="spellStart"/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сказка«Три</w:t>
            </w:r>
            <w:proofErr w:type="spellEnd"/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дочери»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E35858" w:rsidRDefault="00E35858">
      <w:pPr>
        <w:autoSpaceDE w:val="0"/>
        <w:autoSpaceDN w:val="0"/>
        <w:spacing w:after="0" w:line="14" w:lineRule="exact"/>
      </w:pPr>
    </w:p>
    <w:p w:rsidR="00E35858" w:rsidRDefault="00E35858">
      <w:pPr>
        <w:sectPr w:rsidR="00E35858">
          <w:pgSz w:w="11900" w:h="16840"/>
          <w:pgMar w:top="284" w:right="650" w:bottom="50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35858" w:rsidRDefault="00E35858">
      <w:pPr>
        <w:autoSpaceDE w:val="0"/>
        <w:autoSpaceDN w:val="0"/>
        <w:spacing w:after="66" w:line="220" w:lineRule="exact"/>
      </w:pPr>
    </w:p>
    <w:tbl>
      <w:tblPr>
        <w:tblW w:w="1077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216"/>
        <w:gridCol w:w="734"/>
        <w:gridCol w:w="1002"/>
        <w:gridCol w:w="992"/>
        <w:gridCol w:w="1417"/>
        <w:gridCol w:w="1276"/>
        <w:gridCol w:w="1559"/>
      </w:tblGrid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Л. Ф. Воронкова «Катин подарок»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Ю. 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Коринец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Март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Гайдар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Голубая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чашка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А. Гайдар "Чук и Гек"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А. Гайдар "Чук и Гек"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Обобщение по теме: "О наших близких, о семье"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Зарубежные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писатели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Х.-К. Андерсен «Пятеро из одного стручка»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Дж. Харрис «Братец Лис и Братец Кролик»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Ш. Перро "Кот в сапогах"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Ш. Перро "Кот в сапогах"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124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 w:rsidP="00A80898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100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Ш.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Перро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Красная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Шапочка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9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Г. Х.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Андерсен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Огниво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Зачет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A80898" w:rsidTr="00A80898">
        <w:trPr>
          <w:trHeight w:hRule="exact" w:val="116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102.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80898" w:rsidRPr="00A80898" w:rsidRDefault="00A80898">
            <w:pPr>
              <w:tabs>
                <w:tab w:val="left" w:pos="576"/>
              </w:tabs>
              <w:autoSpaceDE w:val="0"/>
              <w:autoSpaceDN w:val="0"/>
              <w:spacing w:before="100" w:after="0" w:line="262" w:lineRule="auto"/>
              <w:ind w:right="432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102. Обобщение по разделу </w:t>
            </w:r>
            <w:r w:rsidRPr="00A80898">
              <w:rPr>
                <w:lang w:val="ru-RU"/>
              </w:rPr>
              <w:tab/>
            </w: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"Зарубежная литература"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898" w:rsidRDefault="00A80898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0898" w:rsidRDefault="00A80898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Зачет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E35858" w:rsidTr="00A80898">
        <w:trPr>
          <w:trHeight w:hRule="exact" w:val="808"/>
        </w:trPr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35858" w:rsidRPr="00A80898" w:rsidRDefault="001F678D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Pr="00A80898" w:rsidRDefault="001F678D" w:rsidP="00A80898">
            <w:pPr>
              <w:autoSpaceDE w:val="0"/>
              <w:autoSpaceDN w:val="0"/>
              <w:spacing w:before="98" w:after="0" w:line="230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 w:rsidR="00A8089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2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35858" w:rsidRDefault="001F678D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</w:t>
            </w:r>
          </w:p>
        </w:tc>
      </w:tr>
    </w:tbl>
    <w:p w:rsidR="00E35858" w:rsidRDefault="00E35858">
      <w:pPr>
        <w:autoSpaceDE w:val="0"/>
        <w:autoSpaceDN w:val="0"/>
        <w:spacing w:after="0" w:line="14" w:lineRule="exact"/>
      </w:pPr>
    </w:p>
    <w:p w:rsidR="00E35858" w:rsidRDefault="00E35858">
      <w:pPr>
        <w:sectPr w:rsidR="00E35858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E35858" w:rsidRDefault="00E35858">
      <w:pPr>
        <w:autoSpaceDE w:val="0"/>
        <w:autoSpaceDN w:val="0"/>
        <w:spacing w:after="78" w:line="220" w:lineRule="exact"/>
      </w:pPr>
    </w:p>
    <w:sectPr w:rsidR="00E35858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5074B"/>
    <w:rsid w:val="001F678D"/>
    <w:rsid w:val="0029639D"/>
    <w:rsid w:val="00326F90"/>
    <w:rsid w:val="00667A35"/>
    <w:rsid w:val="00712474"/>
    <w:rsid w:val="008B0AA6"/>
    <w:rsid w:val="00A80898"/>
    <w:rsid w:val="00AA1D8D"/>
    <w:rsid w:val="00B47730"/>
    <w:rsid w:val="00CB0664"/>
    <w:rsid w:val="00E3585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A1E6D1"/>
  <w14:defaultImageDpi w14:val="300"/>
  <w15:docId w15:val="{F51B3843-263C-4CBA-8ED2-0E036A0FE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05D44EB-1A33-4EE9-9FC9-5247C2CE4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5078</Words>
  <Characters>28951</Characters>
  <Application>Microsoft Office Word</Application>
  <DocSecurity>0</DocSecurity>
  <Lines>241</Lines>
  <Paragraphs>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33962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</cp:lastModifiedBy>
  <cp:revision>6</cp:revision>
  <dcterms:created xsi:type="dcterms:W3CDTF">2022-09-03T04:41:00Z</dcterms:created>
  <dcterms:modified xsi:type="dcterms:W3CDTF">2022-09-05T03:24:00Z</dcterms:modified>
  <cp:category/>
</cp:coreProperties>
</file>